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36DF853" w14:textId="2BCE3621" w:rsidR="00BF7F06" w:rsidRPr="00A11D21" w:rsidRDefault="002C6F20" w:rsidP="009E4AB7">
      <w:pPr>
        <w:rPr>
          <w:rFonts w:ascii="Calibri" w:hAnsi="Calibri" w:cs="Calibri"/>
          <w:b/>
          <w:bCs/>
        </w:rPr>
      </w:pPr>
      <w:r>
        <w:rPr>
          <w:rFonts w:ascii="Calibri" w:hAnsi="Calibri" w:cs="Calibri"/>
          <w:b/>
          <w:bCs/>
        </w:rPr>
        <w:t>Stronger Than Ever</w:t>
      </w:r>
    </w:p>
    <w:p w14:paraId="2CDC2AFF" w14:textId="17F7EDC8" w:rsidR="007A6325" w:rsidRPr="00A11D21" w:rsidRDefault="002C6F20" w:rsidP="009E4AB7">
      <w:pPr>
        <w:rPr>
          <w:rFonts w:ascii="Calibri" w:hAnsi="Calibri" w:cs="Calibri"/>
          <w:b/>
          <w:bCs/>
        </w:rPr>
      </w:pPr>
      <w:r>
        <w:rPr>
          <w:rFonts w:ascii="Calibri" w:hAnsi="Calibri" w:cs="Calibri"/>
          <w:b/>
          <w:bCs/>
        </w:rPr>
        <w:t>Muscle From The Red Sea</w:t>
      </w:r>
      <w:r w:rsidR="009B4DD4">
        <w:rPr>
          <w:rFonts w:ascii="Calibri" w:hAnsi="Calibri" w:cs="Calibri"/>
          <w:b/>
          <w:bCs/>
        </w:rPr>
        <w:t xml:space="preserve"> Part </w:t>
      </w:r>
      <w:proofErr w:type="gramStart"/>
      <w:r w:rsidR="009B4DD4">
        <w:rPr>
          <w:rFonts w:ascii="Calibri" w:hAnsi="Calibri" w:cs="Calibri"/>
          <w:b/>
          <w:bCs/>
        </w:rPr>
        <w:t>2</w:t>
      </w:r>
      <w:r w:rsidR="00AA5ED6" w:rsidRPr="00A11D21">
        <w:rPr>
          <w:rFonts w:ascii="Calibri" w:hAnsi="Calibri" w:cs="Calibri"/>
          <w:b/>
          <w:bCs/>
        </w:rPr>
        <w:t xml:space="preserve"> </w:t>
      </w:r>
      <w:r w:rsidR="00C01D01" w:rsidRPr="00A11D21">
        <w:rPr>
          <w:rFonts w:ascii="Calibri" w:hAnsi="Calibri" w:cs="Calibri"/>
          <w:b/>
          <w:bCs/>
        </w:rPr>
        <w:t xml:space="preserve"> (</w:t>
      </w:r>
      <w:proofErr w:type="gramEnd"/>
      <w:r w:rsidR="00AB12C5" w:rsidRPr="00A11D21">
        <w:rPr>
          <w:rFonts w:ascii="Calibri" w:hAnsi="Calibri" w:cs="Calibri"/>
          <w:b/>
          <w:bCs/>
        </w:rPr>
        <w:t xml:space="preserve">Part </w:t>
      </w:r>
      <w:r w:rsidR="009B4DD4">
        <w:rPr>
          <w:rFonts w:ascii="Calibri" w:hAnsi="Calibri" w:cs="Calibri"/>
          <w:b/>
          <w:bCs/>
        </w:rPr>
        <w:t>2</w:t>
      </w:r>
      <w:r w:rsidR="00B47A64">
        <w:rPr>
          <w:rFonts w:ascii="Calibri" w:hAnsi="Calibri" w:cs="Calibri"/>
          <w:b/>
          <w:bCs/>
        </w:rPr>
        <w:t xml:space="preserve"> of </w:t>
      </w:r>
      <w:r>
        <w:rPr>
          <w:rFonts w:ascii="Calibri" w:hAnsi="Calibri" w:cs="Calibri"/>
          <w:b/>
          <w:bCs/>
        </w:rPr>
        <w:t>7</w:t>
      </w:r>
      <w:r w:rsidR="00C01D01" w:rsidRPr="00A11D21">
        <w:rPr>
          <w:rFonts w:ascii="Calibri" w:hAnsi="Calibri" w:cs="Calibri"/>
          <w:b/>
          <w:bCs/>
        </w:rPr>
        <w:t>)</w:t>
      </w:r>
    </w:p>
    <w:p w14:paraId="156A3DE0" w14:textId="18D5CC3E" w:rsidR="007A6325" w:rsidRPr="00A11D21" w:rsidRDefault="002C6F20" w:rsidP="009E4AB7">
      <w:pPr>
        <w:rPr>
          <w:rFonts w:ascii="Calibri" w:hAnsi="Calibri" w:cs="Calibri"/>
          <w:b/>
          <w:bCs/>
        </w:rPr>
      </w:pPr>
      <w:r>
        <w:rPr>
          <w:rFonts w:ascii="Calibri" w:hAnsi="Calibri" w:cs="Calibri"/>
          <w:b/>
          <w:bCs/>
        </w:rPr>
        <w:t xml:space="preserve">Exodus </w:t>
      </w:r>
      <w:r w:rsidR="009B4DD4">
        <w:rPr>
          <w:rFonts w:ascii="Calibri" w:hAnsi="Calibri" w:cs="Calibri"/>
          <w:b/>
          <w:bCs/>
        </w:rPr>
        <w:t>14:15-31</w:t>
      </w:r>
    </w:p>
    <w:p w14:paraId="27D4678F" w14:textId="77777777" w:rsidR="007A6325" w:rsidRPr="00A11D21" w:rsidRDefault="009E4AB7" w:rsidP="009E4AB7">
      <w:pPr>
        <w:rPr>
          <w:rFonts w:ascii="Calibri" w:hAnsi="Calibri" w:cs="Calibri"/>
          <w:b/>
          <w:bCs/>
        </w:rPr>
      </w:pPr>
      <w:r w:rsidRPr="00A11D21">
        <w:rPr>
          <w:rFonts w:ascii="Calibri" w:hAnsi="Calibri" w:cs="Calibri"/>
          <w:b/>
          <w:bCs/>
        </w:rPr>
        <w:t>Pastor Ryan He</w:t>
      </w:r>
      <w:r w:rsidR="00F36CB1" w:rsidRPr="00A11D21">
        <w:rPr>
          <w:rFonts w:ascii="Calibri" w:hAnsi="Calibri" w:cs="Calibri"/>
          <w:b/>
          <w:bCs/>
        </w:rPr>
        <w:t>ll</w:t>
      </w:r>
      <w:r w:rsidRPr="00A11D21">
        <w:rPr>
          <w:rFonts w:ascii="Calibri" w:hAnsi="Calibri" w:cs="Calibri"/>
          <w:b/>
          <w:bCs/>
        </w:rPr>
        <w:t>er</w:t>
      </w:r>
    </w:p>
    <w:p w14:paraId="1A95A0BC" w14:textId="77777777" w:rsidR="009E4AB7" w:rsidRPr="004B25B5" w:rsidRDefault="009E4AB7" w:rsidP="009E4AB7">
      <w:pPr>
        <w:rPr>
          <w:rFonts w:ascii="Calibri" w:hAnsi="Calibri" w:cs="Calibri"/>
          <w:b/>
          <w:bCs/>
          <w:sz w:val="26"/>
          <w:szCs w:val="26"/>
        </w:rPr>
      </w:pPr>
    </w:p>
    <w:p w14:paraId="1110B271" w14:textId="76E4D198" w:rsidR="009B4DD4" w:rsidRPr="009B4DD4" w:rsidRDefault="009B4DD4" w:rsidP="009B4DD4">
      <w:pPr>
        <w:spacing w:line="276" w:lineRule="auto"/>
        <w:rPr>
          <w:rFonts w:ascii="Calibri" w:hAnsi="Calibri"/>
        </w:rPr>
      </w:pPr>
      <w:r w:rsidRPr="009B4DD4">
        <w:rPr>
          <w:rFonts w:ascii="Calibri" w:hAnsi="Calibri"/>
        </w:rPr>
        <w:t>Last week, we kicked off this new series, “Stronger Than Ever.” Today</w:t>
      </w:r>
      <w:r w:rsidR="008E54BF">
        <w:rPr>
          <w:rFonts w:ascii="Calibri" w:hAnsi="Calibri"/>
        </w:rPr>
        <w:t>,</w:t>
      </w:r>
      <w:r w:rsidRPr="009B4DD4">
        <w:rPr>
          <w:rFonts w:ascii="Calibri" w:hAnsi="Calibri"/>
        </w:rPr>
        <w:t xml:space="preserve"> we're going to continue talking about the parting of the Red Sea in Exodus 14. I want you to open your Bible. We're going to pick up where we left off last week. </w:t>
      </w:r>
    </w:p>
    <w:p w14:paraId="489A4E54" w14:textId="77777777" w:rsidR="009B4DD4" w:rsidRPr="009B4DD4" w:rsidRDefault="009B4DD4" w:rsidP="009B4DD4">
      <w:pPr>
        <w:spacing w:line="276" w:lineRule="auto"/>
        <w:rPr>
          <w:rFonts w:ascii="Calibri" w:hAnsi="Calibri"/>
        </w:rPr>
      </w:pPr>
    </w:p>
    <w:p w14:paraId="62BBBC9D" w14:textId="71599A0D" w:rsidR="009B4DD4" w:rsidRPr="009B4DD4" w:rsidRDefault="009B4DD4" w:rsidP="009B4DD4">
      <w:pPr>
        <w:spacing w:line="276" w:lineRule="auto"/>
        <w:rPr>
          <w:rFonts w:ascii="Calibri" w:hAnsi="Calibri"/>
        </w:rPr>
      </w:pPr>
      <w:r w:rsidRPr="009B4DD4">
        <w:rPr>
          <w:rFonts w:ascii="Calibri" w:hAnsi="Calibri"/>
        </w:rPr>
        <w:t xml:space="preserve">I was thinking this week, when it comes to the subject of the strength of God, sometimes it feels like there's a lot that's missing. Maybe you've heard “be strong in the Lord” and you've heard some other great Bible verses. Maybe you've heard some quotes or concepts and you've thought, “That sounds really awesome,” but then you've wondered, “How does that really operate? How does that really work in my life?” Anybody ever read a Bible passage and </w:t>
      </w:r>
      <w:r w:rsidR="00091F2C">
        <w:rPr>
          <w:rFonts w:ascii="Calibri" w:hAnsi="Calibri"/>
        </w:rPr>
        <w:t>think</w:t>
      </w:r>
      <w:r w:rsidRPr="009B4DD4">
        <w:rPr>
          <w:rFonts w:ascii="Calibri" w:hAnsi="Calibri"/>
        </w:rPr>
        <w:t>, “That’s beautiful. But what does that mean? How does that work”</w:t>
      </w:r>
      <w:r w:rsidR="00091F2C">
        <w:rPr>
          <w:rFonts w:ascii="Calibri" w:hAnsi="Calibri"/>
        </w:rPr>
        <w:t>?</w:t>
      </w:r>
      <w:r w:rsidRPr="009B4DD4">
        <w:rPr>
          <w:rFonts w:ascii="Calibri" w:hAnsi="Calibri"/>
        </w:rPr>
        <w:t xml:space="preserve"> </w:t>
      </w:r>
    </w:p>
    <w:p w14:paraId="573FB38B" w14:textId="77777777" w:rsidR="009B4DD4" w:rsidRPr="009B4DD4" w:rsidRDefault="009B4DD4" w:rsidP="009B4DD4">
      <w:pPr>
        <w:spacing w:line="276" w:lineRule="auto"/>
        <w:rPr>
          <w:rFonts w:ascii="Calibri" w:hAnsi="Calibri"/>
        </w:rPr>
      </w:pPr>
    </w:p>
    <w:p w14:paraId="41D7B389" w14:textId="1BA6FA0C" w:rsidR="009B4DD4" w:rsidRPr="009B4DD4" w:rsidRDefault="009B4DD4" w:rsidP="009B4DD4">
      <w:pPr>
        <w:spacing w:line="276" w:lineRule="auto"/>
        <w:rPr>
          <w:rFonts w:ascii="Calibri" w:hAnsi="Calibri"/>
        </w:rPr>
      </w:pPr>
      <w:r w:rsidRPr="009B4DD4">
        <w:rPr>
          <w:rFonts w:ascii="Calibri" w:hAnsi="Calibri"/>
        </w:rPr>
        <w:t>Today</w:t>
      </w:r>
      <w:r w:rsidR="00091F2C">
        <w:rPr>
          <w:rFonts w:ascii="Calibri" w:hAnsi="Calibri"/>
        </w:rPr>
        <w:t>,</w:t>
      </w:r>
      <w:r w:rsidRPr="009B4DD4">
        <w:rPr>
          <w:rFonts w:ascii="Calibri" w:hAnsi="Calibri"/>
        </w:rPr>
        <w:t xml:space="preserve"> I want to break it down a little bit.</w:t>
      </w:r>
      <w:r w:rsidR="00091F2C">
        <w:rPr>
          <w:rFonts w:ascii="Calibri" w:hAnsi="Calibri"/>
        </w:rPr>
        <w:t xml:space="preserve"> How we can experience t</w:t>
      </w:r>
      <w:r w:rsidRPr="009B4DD4">
        <w:rPr>
          <w:rFonts w:ascii="Calibri" w:hAnsi="Calibri"/>
        </w:rPr>
        <w:t>he strength of God, practically speaking, in our everyday lives</w:t>
      </w:r>
      <w:r w:rsidR="008E54BF">
        <w:rPr>
          <w:rFonts w:ascii="Calibri" w:hAnsi="Calibri"/>
        </w:rPr>
        <w:t>?</w:t>
      </w:r>
      <w:r w:rsidRPr="009B4DD4">
        <w:rPr>
          <w:rFonts w:ascii="Calibri" w:hAnsi="Calibri"/>
        </w:rPr>
        <w:t xml:space="preserve"> Because that's what God desires for us. I think sometimes the strength of God can be like looking at a set of IKEA instructions. </w:t>
      </w:r>
    </w:p>
    <w:p w14:paraId="0B0F7905" w14:textId="77777777" w:rsidR="009B4DD4" w:rsidRPr="009B4DD4" w:rsidRDefault="009B4DD4" w:rsidP="009B4DD4">
      <w:pPr>
        <w:spacing w:line="276" w:lineRule="auto"/>
        <w:rPr>
          <w:rFonts w:ascii="Calibri" w:hAnsi="Calibri"/>
        </w:rPr>
      </w:pPr>
    </w:p>
    <w:p w14:paraId="6BA27E05" w14:textId="6E59AA6A" w:rsidR="009B4DD4" w:rsidRPr="009B4DD4" w:rsidRDefault="009B4DD4" w:rsidP="009B4DD4">
      <w:pPr>
        <w:spacing w:line="276" w:lineRule="auto"/>
        <w:rPr>
          <w:rFonts w:ascii="Calibri" w:hAnsi="Calibri"/>
        </w:rPr>
      </w:pPr>
      <w:r w:rsidRPr="009B4DD4">
        <w:rPr>
          <w:rFonts w:ascii="Calibri" w:hAnsi="Calibri"/>
        </w:rPr>
        <w:t xml:space="preserve">A few years ago we bought some IKEA furniture. We opened everything up and everything was to be connected with the dowels. I don't know about you, but I don't feel like I'm putting something together unless there's a hammer and some nails, and maybe a drill or some bolts, or something. They're like, “No, just put the put the dowels in.” But the instructions don't tell you that. It's all these little pictures and all these little diagrams. </w:t>
      </w:r>
      <w:r w:rsidR="00091F2C">
        <w:rPr>
          <w:rFonts w:ascii="Calibri" w:hAnsi="Calibri"/>
        </w:rPr>
        <w:t>It</w:t>
      </w:r>
      <w:r w:rsidRPr="009B4DD4">
        <w:rPr>
          <w:rFonts w:ascii="Calibri" w:hAnsi="Calibri"/>
        </w:rPr>
        <w:t xml:space="preserve"> seems like there's a lot that's been left out. You’re reading it and you're like, “How do I get from point A to point Z?” </w:t>
      </w:r>
    </w:p>
    <w:p w14:paraId="53C9716A" w14:textId="77777777" w:rsidR="009B4DD4" w:rsidRPr="009B4DD4" w:rsidRDefault="009B4DD4" w:rsidP="009B4DD4">
      <w:pPr>
        <w:spacing w:line="276" w:lineRule="auto"/>
        <w:rPr>
          <w:rFonts w:ascii="Calibri" w:hAnsi="Calibri"/>
        </w:rPr>
      </w:pPr>
    </w:p>
    <w:p w14:paraId="7210C30D" w14:textId="468F0F4B" w:rsidR="009B4DD4" w:rsidRPr="009B4DD4" w:rsidRDefault="009B4DD4" w:rsidP="009B4DD4">
      <w:pPr>
        <w:spacing w:line="276" w:lineRule="auto"/>
        <w:rPr>
          <w:rFonts w:ascii="Calibri" w:hAnsi="Calibri"/>
        </w:rPr>
      </w:pPr>
      <w:r w:rsidRPr="009B4DD4">
        <w:rPr>
          <w:rFonts w:ascii="Calibri" w:hAnsi="Calibri"/>
        </w:rPr>
        <w:t xml:space="preserve">I found this mock little instruction thing on how to build a </w:t>
      </w:r>
      <w:proofErr w:type="spellStart"/>
      <w:r w:rsidRPr="009B4DD4">
        <w:rPr>
          <w:rFonts w:ascii="Calibri" w:hAnsi="Calibri"/>
        </w:rPr>
        <w:t>Houss</w:t>
      </w:r>
      <w:proofErr w:type="spellEnd"/>
      <w:r w:rsidRPr="009B4DD4">
        <w:rPr>
          <w:rFonts w:ascii="Calibri" w:hAnsi="Calibri"/>
        </w:rPr>
        <w:t xml:space="preserve">. They’re Scandinavian in the IKEA. If you want to build a cottage, a little house, it's very simple. You have 4 walls, 1 door, 4 windows, 7,450 dowels, 1 roof, and </w:t>
      </w:r>
      <w:r w:rsidR="00091F2C">
        <w:rPr>
          <w:rFonts w:ascii="Calibri" w:hAnsi="Calibri"/>
        </w:rPr>
        <w:t>an Allen key.</w:t>
      </w:r>
      <w:r w:rsidRPr="009B4DD4">
        <w:rPr>
          <w:rFonts w:ascii="Calibri" w:hAnsi="Calibri"/>
        </w:rPr>
        <w:t xml:space="preserve"> On the second line, you </w:t>
      </w:r>
      <w:r w:rsidR="00091F2C">
        <w:rPr>
          <w:rFonts w:ascii="Calibri" w:hAnsi="Calibri"/>
        </w:rPr>
        <w:t>have</w:t>
      </w:r>
      <w:r w:rsidRPr="009B4DD4">
        <w:rPr>
          <w:rFonts w:ascii="Calibri" w:hAnsi="Calibri"/>
        </w:rPr>
        <w:t xml:space="preserve"> the house – check. If it's upside down, it's wrong. (Like you didn't maybe know that.) Then you put 1,000 dowels into each wall and then you connect the 4 walls, so you have 4,000 dowels that are used. I don't know what you do with the other 3,450. Maybe you attach the roof with those. Then you have a 6,000 square foot mansion. That's amazing. You have to look at that and go, “Something must be missing. Something's not quite right. How did I get from point A to point B? How did I get all of that with just some dowels</w:t>
      </w:r>
      <w:r w:rsidR="008E54BF">
        <w:rPr>
          <w:rFonts w:ascii="Calibri" w:hAnsi="Calibri"/>
        </w:rPr>
        <w:t>,</w:t>
      </w:r>
      <w:r w:rsidRPr="009B4DD4">
        <w:rPr>
          <w:rFonts w:ascii="Calibri" w:hAnsi="Calibri"/>
        </w:rPr>
        <w:t xml:space="preserve"> an </w:t>
      </w:r>
      <w:r w:rsidR="00091F2C">
        <w:rPr>
          <w:rFonts w:ascii="Calibri" w:hAnsi="Calibri"/>
        </w:rPr>
        <w:t>Allen key</w:t>
      </w:r>
      <w:r w:rsidR="008E54BF">
        <w:rPr>
          <w:rFonts w:ascii="Calibri" w:hAnsi="Calibri"/>
        </w:rPr>
        <w:t xml:space="preserve">, </w:t>
      </w:r>
      <w:r w:rsidRPr="009B4DD4">
        <w:rPr>
          <w:rFonts w:ascii="Calibri" w:hAnsi="Calibri"/>
        </w:rPr>
        <w:t>a window</w:t>
      </w:r>
      <w:r w:rsidR="008E54BF">
        <w:rPr>
          <w:rFonts w:ascii="Calibri" w:hAnsi="Calibri"/>
        </w:rPr>
        <w:t>,</w:t>
      </w:r>
      <w:r w:rsidRPr="009B4DD4">
        <w:rPr>
          <w:rFonts w:ascii="Calibri" w:hAnsi="Calibri"/>
        </w:rPr>
        <w:t xml:space="preserve"> and some walls?” </w:t>
      </w:r>
    </w:p>
    <w:p w14:paraId="0817B7DF" w14:textId="77777777" w:rsidR="009B4DD4" w:rsidRPr="009B4DD4" w:rsidRDefault="009B4DD4" w:rsidP="009B4DD4">
      <w:pPr>
        <w:spacing w:line="276" w:lineRule="auto"/>
        <w:rPr>
          <w:rFonts w:ascii="Calibri" w:hAnsi="Calibri"/>
        </w:rPr>
      </w:pPr>
    </w:p>
    <w:p w14:paraId="10F59A17" w14:textId="77777777" w:rsidR="009B4DD4" w:rsidRPr="009B4DD4" w:rsidRDefault="009B4DD4" w:rsidP="009B4DD4">
      <w:pPr>
        <w:spacing w:line="276" w:lineRule="auto"/>
        <w:rPr>
          <w:rFonts w:ascii="Calibri" w:hAnsi="Calibri"/>
        </w:rPr>
      </w:pPr>
      <w:r w:rsidRPr="009B4DD4">
        <w:rPr>
          <w:rFonts w:ascii="Calibri" w:hAnsi="Calibri"/>
        </w:rPr>
        <w:lastRenderedPageBreak/>
        <w:t xml:space="preserve">Let’s break it down today. The strength of God is something that God really wants you to have. God's strength is something that is very practical in our lives. It really is. Let’s look at the background here of the story of the exodus. </w:t>
      </w:r>
    </w:p>
    <w:p w14:paraId="3925210C" w14:textId="77777777" w:rsidR="009B4DD4" w:rsidRPr="009B4DD4" w:rsidRDefault="009B4DD4" w:rsidP="009B4DD4">
      <w:pPr>
        <w:spacing w:line="276" w:lineRule="auto"/>
        <w:rPr>
          <w:rFonts w:ascii="Calibri" w:hAnsi="Calibri"/>
        </w:rPr>
      </w:pPr>
    </w:p>
    <w:p w14:paraId="6071A824" w14:textId="098C360D" w:rsidR="009B4DD4" w:rsidRPr="009B4DD4" w:rsidRDefault="009B4DD4" w:rsidP="009B4DD4">
      <w:pPr>
        <w:spacing w:line="276" w:lineRule="auto"/>
        <w:rPr>
          <w:rFonts w:ascii="Calibri" w:hAnsi="Calibri"/>
        </w:rPr>
      </w:pPr>
      <w:r w:rsidRPr="009B4DD4">
        <w:rPr>
          <w:rFonts w:ascii="Calibri" w:hAnsi="Calibri"/>
        </w:rPr>
        <w:t xml:space="preserve">The Israelites have been in captivity for more than 400 years. They originally went to Egypt when Joseph discovered the </w:t>
      </w:r>
      <w:r w:rsidR="005865B4" w:rsidRPr="009B4DD4">
        <w:rPr>
          <w:rFonts w:ascii="Calibri" w:hAnsi="Calibri"/>
        </w:rPr>
        <w:t>famine,</w:t>
      </w:r>
      <w:r w:rsidRPr="009B4DD4">
        <w:rPr>
          <w:rFonts w:ascii="Calibri" w:hAnsi="Calibri"/>
        </w:rPr>
        <w:t xml:space="preserve"> and he went there to find food. Then he became the prime minister to the Pharaoh. But after Joseph died, his descendants stayed in Egypt and became slaves. For 400 years they’ve just been in this strange land. It's not the homeland, it's not where they want to be, but it's where </w:t>
      </w:r>
      <w:r w:rsidR="00091F2C">
        <w:rPr>
          <w:rFonts w:ascii="Calibri" w:hAnsi="Calibri"/>
        </w:rPr>
        <w:t>they are</w:t>
      </w:r>
      <w:r w:rsidRPr="009B4DD4">
        <w:rPr>
          <w:rFonts w:ascii="Calibri" w:hAnsi="Calibri"/>
        </w:rPr>
        <w:t xml:space="preserve">. Sometimes life is like that. You're not where you want to be, but you are where you are. </w:t>
      </w:r>
    </w:p>
    <w:p w14:paraId="034C64AB" w14:textId="77777777" w:rsidR="009B4DD4" w:rsidRPr="009B4DD4" w:rsidRDefault="009B4DD4" w:rsidP="009B4DD4">
      <w:pPr>
        <w:spacing w:line="276" w:lineRule="auto"/>
        <w:rPr>
          <w:rFonts w:ascii="Calibri" w:hAnsi="Calibri"/>
        </w:rPr>
      </w:pPr>
    </w:p>
    <w:p w14:paraId="24BEA3B4" w14:textId="2856AAD0" w:rsidR="009B4DD4" w:rsidRPr="009B4DD4" w:rsidRDefault="009B4DD4" w:rsidP="009B4DD4">
      <w:pPr>
        <w:spacing w:line="276" w:lineRule="auto"/>
        <w:rPr>
          <w:rFonts w:ascii="Calibri" w:hAnsi="Calibri"/>
        </w:rPr>
      </w:pPr>
      <w:r w:rsidRPr="009B4DD4">
        <w:rPr>
          <w:rFonts w:ascii="Calibri" w:hAnsi="Calibri"/>
        </w:rPr>
        <w:t>God delivers them. The people cry out, “Let us go to the land of promise</w:t>
      </w:r>
      <w:r w:rsidR="00091F2C">
        <w:rPr>
          <w:rFonts w:ascii="Calibri" w:hAnsi="Calibri"/>
        </w:rPr>
        <w:t>.”</w:t>
      </w:r>
      <w:r w:rsidRPr="009B4DD4">
        <w:rPr>
          <w:rFonts w:ascii="Calibri" w:hAnsi="Calibri"/>
        </w:rPr>
        <w:t xml:space="preserve"> God hears their prayer and sends Moses. Moses goes before the Pharaoh and secures the release of the people. But as they're leaving, Pharaoh decides, “I don't want the Israelites to go. Our economy was a lot better when I had all these slaves doing all the work. Now what are we going to do?” He gets all of his chariots </w:t>
      </w:r>
      <w:r w:rsidR="00091F2C">
        <w:rPr>
          <w:rFonts w:ascii="Calibri" w:hAnsi="Calibri"/>
        </w:rPr>
        <w:t xml:space="preserve">and soldiers </w:t>
      </w:r>
      <w:r w:rsidRPr="009B4DD4">
        <w:rPr>
          <w:rFonts w:ascii="Calibri" w:hAnsi="Calibri"/>
        </w:rPr>
        <w:t xml:space="preserve">together. They go after the people that they have just released. Now they are on the edge of the Red Sea. The Red Sea is the only thing that is separating them from their future. What are the people going to do? </w:t>
      </w:r>
    </w:p>
    <w:p w14:paraId="409AF0FB" w14:textId="77777777" w:rsidR="009B4DD4" w:rsidRPr="009B4DD4" w:rsidRDefault="009B4DD4" w:rsidP="009B4DD4">
      <w:pPr>
        <w:spacing w:line="276" w:lineRule="auto"/>
        <w:rPr>
          <w:rFonts w:ascii="Calibri" w:hAnsi="Calibri"/>
        </w:rPr>
      </w:pPr>
    </w:p>
    <w:p w14:paraId="131BADB2" w14:textId="77777777" w:rsidR="009B4DD4" w:rsidRPr="009B4DD4" w:rsidRDefault="009B4DD4" w:rsidP="009B4DD4">
      <w:pPr>
        <w:spacing w:line="276" w:lineRule="auto"/>
        <w:rPr>
          <w:rFonts w:ascii="Calibri" w:hAnsi="Calibri"/>
        </w:rPr>
      </w:pPr>
      <w:r w:rsidRPr="009B4DD4">
        <w:rPr>
          <w:rFonts w:ascii="Calibri" w:hAnsi="Calibri"/>
        </w:rPr>
        <w:t xml:space="preserve">Let’s look at these few things here. I want you to look at three things today that the Lord does and three things that we are to do. </w:t>
      </w:r>
    </w:p>
    <w:p w14:paraId="27E33758" w14:textId="77777777" w:rsidR="009B4DD4" w:rsidRPr="009B4DD4" w:rsidRDefault="009B4DD4" w:rsidP="009B4DD4">
      <w:pPr>
        <w:spacing w:line="276" w:lineRule="auto"/>
        <w:rPr>
          <w:rFonts w:ascii="Calibri" w:hAnsi="Calibri"/>
        </w:rPr>
      </w:pPr>
    </w:p>
    <w:p w14:paraId="52CEEEDA" w14:textId="1BB584CB" w:rsidR="009B4DD4" w:rsidRPr="009B4DD4" w:rsidRDefault="009B4DD4" w:rsidP="009B4DD4">
      <w:pPr>
        <w:spacing w:line="276" w:lineRule="auto"/>
        <w:rPr>
          <w:rFonts w:ascii="Calibri" w:hAnsi="Calibri"/>
        </w:rPr>
      </w:pPr>
      <w:r w:rsidRPr="009B4DD4">
        <w:rPr>
          <w:rFonts w:ascii="Calibri" w:hAnsi="Calibri"/>
        </w:rPr>
        <w:t>If you want to be stronger than ever, if you want to have the muscle of the Red Sea</w:t>
      </w:r>
      <w:r w:rsidR="008E54BF">
        <w:rPr>
          <w:rFonts w:ascii="Calibri" w:hAnsi="Calibri"/>
        </w:rPr>
        <w:t>:</w:t>
      </w:r>
    </w:p>
    <w:p w14:paraId="67AE10C3" w14:textId="77777777" w:rsidR="009B4DD4" w:rsidRPr="009B4DD4" w:rsidRDefault="009B4DD4" w:rsidP="009B4DD4">
      <w:pPr>
        <w:spacing w:line="276" w:lineRule="auto"/>
        <w:rPr>
          <w:rFonts w:ascii="Calibri" w:hAnsi="Calibri"/>
        </w:rPr>
      </w:pPr>
    </w:p>
    <w:p w14:paraId="1BC5F470" w14:textId="77777777" w:rsidR="009B4DD4" w:rsidRPr="009B4DD4" w:rsidRDefault="009B4DD4" w:rsidP="009B4DD4">
      <w:pPr>
        <w:spacing w:line="276" w:lineRule="auto"/>
        <w:rPr>
          <w:rFonts w:ascii="Calibri" w:hAnsi="Calibri"/>
          <w:b/>
          <w:bCs/>
        </w:rPr>
      </w:pPr>
      <w:r w:rsidRPr="009B4DD4">
        <w:rPr>
          <w:rFonts w:ascii="Calibri" w:hAnsi="Calibri"/>
          <w:b/>
          <w:bCs/>
        </w:rPr>
        <w:t>1. The Lord Says…GET READY</w:t>
      </w:r>
    </w:p>
    <w:p w14:paraId="143F403C" w14:textId="77777777" w:rsidR="009B4DD4" w:rsidRPr="009B4DD4" w:rsidRDefault="009B4DD4" w:rsidP="009B4DD4">
      <w:pPr>
        <w:spacing w:line="276" w:lineRule="auto"/>
        <w:rPr>
          <w:rFonts w:ascii="Calibri" w:hAnsi="Calibri"/>
        </w:rPr>
      </w:pPr>
    </w:p>
    <w:p w14:paraId="59900594" w14:textId="5847CC91" w:rsidR="009B4DD4" w:rsidRPr="009B4DD4" w:rsidRDefault="009B4DD4" w:rsidP="009B4DD4">
      <w:pPr>
        <w:spacing w:line="276" w:lineRule="auto"/>
        <w:rPr>
          <w:rFonts w:ascii="Calibri" w:hAnsi="Calibri"/>
        </w:rPr>
      </w:pPr>
      <w:r w:rsidRPr="009B4DD4">
        <w:rPr>
          <w:rFonts w:ascii="Calibri" w:hAnsi="Calibri"/>
        </w:rPr>
        <w:t xml:space="preserve">How many of you know when the Lord says something, we ought to listen and we ought to respond to it? In fact in the book of Genesis, God said, “Let there be light.” Guess what happened? </w:t>
      </w:r>
      <w:r w:rsidRPr="00091F2C">
        <w:rPr>
          <w:rFonts w:ascii="Calibri" w:hAnsi="Calibri"/>
          <w:i/>
          <w:iCs/>
        </w:rPr>
        <w:t>Kaboom</w:t>
      </w:r>
      <w:r w:rsidR="00091F2C">
        <w:rPr>
          <w:rFonts w:ascii="Calibri" w:hAnsi="Calibri"/>
          <w:i/>
          <w:iCs/>
        </w:rPr>
        <w:t xml:space="preserve"> </w:t>
      </w:r>
      <w:r w:rsidR="00091F2C">
        <w:rPr>
          <w:rFonts w:ascii="Calibri" w:hAnsi="Calibri"/>
        </w:rPr>
        <w:t>– t</w:t>
      </w:r>
      <w:r w:rsidRPr="009B4DD4">
        <w:rPr>
          <w:rFonts w:ascii="Calibri" w:hAnsi="Calibri"/>
        </w:rPr>
        <w:t xml:space="preserve">here was light. The word of God, the things that God says are of the utmost importance. </w:t>
      </w:r>
    </w:p>
    <w:p w14:paraId="0532D90F" w14:textId="77777777" w:rsidR="009B4DD4" w:rsidRPr="009B4DD4" w:rsidRDefault="009B4DD4" w:rsidP="009B4DD4">
      <w:pPr>
        <w:spacing w:line="276" w:lineRule="auto"/>
        <w:rPr>
          <w:rFonts w:ascii="Calibri" w:hAnsi="Calibri"/>
        </w:rPr>
      </w:pPr>
    </w:p>
    <w:p w14:paraId="0ABDC335" w14:textId="22F2BFA2" w:rsidR="009B4DD4" w:rsidRPr="009B4DD4" w:rsidRDefault="009B4DD4" w:rsidP="009B4DD4">
      <w:pPr>
        <w:spacing w:line="276" w:lineRule="auto"/>
        <w:rPr>
          <w:rFonts w:ascii="Calibri" w:hAnsi="Calibri"/>
        </w:rPr>
      </w:pPr>
      <w:r w:rsidRPr="009B4DD4">
        <w:rPr>
          <w:rFonts w:ascii="Calibri" w:hAnsi="Calibri"/>
        </w:rPr>
        <w:t xml:space="preserve">Jesus is being tempted in the wilderness when He's fasting in Matthew 4. The devil is tempting Him. What does Jesus say? “Man shall not live by bread alone, but by every word that proceeds out of the mouth of God.” If you want to be stronger than ever, you </w:t>
      </w:r>
      <w:r w:rsidR="00091F2C">
        <w:rPr>
          <w:rFonts w:ascii="Calibri" w:hAnsi="Calibri"/>
        </w:rPr>
        <w:t>have</w:t>
      </w:r>
      <w:r w:rsidRPr="009B4DD4">
        <w:rPr>
          <w:rFonts w:ascii="Calibri" w:hAnsi="Calibri"/>
        </w:rPr>
        <w:t xml:space="preserve"> to have God's word in your heart and in your life. That's where your strength comes from</w:t>
      </w:r>
      <w:r w:rsidR="00091F2C">
        <w:rPr>
          <w:rFonts w:ascii="Calibri" w:hAnsi="Calibri"/>
        </w:rPr>
        <w:t xml:space="preserve"> – </w:t>
      </w:r>
      <w:r w:rsidRPr="009B4DD4">
        <w:rPr>
          <w:rFonts w:ascii="Calibri" w:hAnsi="Calibri"/>
        </w:rPr>
        <w:t xml:space="preserve">from the power of God's word. </w:t>
      </w:r>
    </w:p>
    <w:p w14:paraId="2CF688EB" w14:textId="77777777" w:rsidR="009B4DD4" w:rsidRPr="009B4DD4" w:rsidRDefault="009B4DD4" w:rsidP="009B4DD4">
      <w:pPr>
        <w:spacing w:line="276" w:lineRule="auto"/>
        <w:rPr>
          <w:rFonts w:ascii="Calibri" w:hAnsi="Calibri"/>
        </w:rPr>
      </w:pPr>
    </w:p>
    <w:p w14:paraId="08EF6FD9" w14:textId="77777777" w:rsidR="009B4DD4" w:rsidRPr="009B4DD4" w:rsidRDefault="009B4DD4" w:rsidP="009B4DD4">
      <w:pPr>
        <w:spacing w:line="276" w:lineRule="auto"/>
        <w:rPr>
          <w:rFonts w:ascii="Calibri" w:hAnsi="Calibri"/>
        </w:rPr>
      </w:pPr>
      <w:r w:rsidRPr="009B4DD4">
        <w:rPr>
          <w:rFonts w:ascii="Calibri" w:hAnsi="Calibri"/>
        </w:rPr>
        <w:lastRenderedPageBreak/>
        <w:t>“The Lord said to Moses, ‘Why are you crying out to me? Tell the Israelites to break camp. As for you, lift up your staff, stretch out your hand over the sea, and divide it so that the Israelites can go through the sea on dry ground. As for me, I am going to harden the hearts of the Egyptians so that they will go in after them, and I will receive glory by means of Pharaoh, all his army, and his chariots and horsemen’” (Exodus 14:15-17).</w:t>
      </w:r>
    </w:p>
    <w:p w14:paraId="64A28E74" w14:textId="77777777" w:rsidR="009B4DD4" w:rsidRPr="009B4DD4" w:rsidRDefault="009B4DD4" w:rsidP="009B4DD4">
      <w:pPr>
        <w:spacing w:line="276" w:lineRule="auto"/>
        <w:rPr>
          <w:rFonts w:ascii="Calibri" w:hAnsi="Calibri"/>
        </w:rPr>
      </w:pPr>
    </w:p>
    <w:p w14:paraId="4B3FE1F0" w14:textId="17BE518A" w:rsidR="009B4DD4" w:rsidRPr="009B4DD4" w:rsidRDefault="009B4DD4" w:rsidP="009B4DD4">
      <w:pPr>
        <w:spacing w:line="276" w:lineRule="auto"/>
        <w:rPr>
          <w:rFonts w:ascii="Calibri" w:hAnsi="Calibri"/>
        </w:rPr>
      </w:pPr>
      <w:r w:rsidRPr="009B4DD4">
        <w:rPr>
          <w:rFonts w:ascii="Calibri" w:hAnsi="Calibri"/>
        </w:rPr>
        <w:t>God says three things. He says, “Moses, number one, you need to quit crying.” If you're crying, you can't do the word of the Lord. Moses is like, “The bad guys are coming for us and, God, you just delivered us</w:t>
      </w:r>
      <w:r w:rsidR="00C90A26">
        <w:rPr>
          <w:rFonts w:ascii="Calibri" w:hAnsi="Calibri"/>
        </w:rPr>
        <w:t>. I</w:t>
      </w:r>
      <w:r w:rsidRPr="009B4DD4">
        <w:rPr>
          <w:rFonts w:ascii="Calibri" w:hAnsi="Calibri"/>
        </w:rPr>
        <w:t xml:space="preserve">t's bad. What are we going to do? Everybody hates me. Life is hard. Come on, God. I'm old,” and on and on. God says, “Quit crying. Lift up your staff.” </w:t>
      </w:r>
    </w:p>
    <w:p w14:paraId="6CCBA04E" w14:textId="77777777" w:rsidR="009B4DD4" w:rsidRPr="009B4DD4" w:rsidRDefault="009B4DD4" w:rsidP="009B4DD4">
      <w:pPr>
        <w:spacing w:line="276" w:lineRule="auto"/>
        <w:rPr>
          <w:rFonts w:ascii="Calibri" w:hAnsi="Calibri"/>
        </w:rPr>
      </w:pPr>
    </w:p>
    <w:p w14:paraId="5AD1D4A8" w14:textId="43BCCED5" w:rsidR="009B4DD4" w:rsidRPr="009B4DD4" w:rsidRDefault="009B4DD4" w:rsidP="009B4DD4">
      <w:pPr>
        <w:spacing w:line="276" w:lineRule="auto"/>
        <w:rPr>
          <w:rFonts w:ascii="Calibri" w:hAnsi="Calibri"/>
        </w:rPr>
      </w:pPr>
      <w:r w:rsidRPr="009B4DD4">
        <w:rPr>
          <w:rFonts w:ascii="Calibri" w:hAnsi="Calibri"/>
        </w:rPr>
        <w:t>To many people, the staff of Moses was a stick. But the staff of Moses was so much more. It was that tool that he was going to lift up over the Red Sea that was going to part it. Moses also used the staff when he was in the presence of Pharao</w:t>
      </w:r>
      <w:r w:rsidR="00C90A26">
        <w:rPr>
          <w:rFonts w:ascii="Calibri" w:hAnsi="Calibri"/>
        </w:rPr>
        <w:t>h. W</w:t>
      </w:r>
      <w:r w:rsidRPr="009B4DD4">
        <w:rPr>
          <w:rFonts w:ascii="Calibri" w:hAnsi="Calibri"/>
        </w:rPr>
        <w:t>hen he threw it down</w:t>
      </w:r>
      <w:r w:rsidR="00C90A26">
        <w:rPr>
          <w:rFonts w:ascii="Calibri" w:hAnsi="Calibri"/>
        </w:rPr>
        <w:t xml:space="preserve">, </w:t>
      </w:r>
      <w:r w:rsidRPr="009B4DD4">
        <w:rPr>
          <w:rFonts w:ascii="Calibri" w:hAnsi="Calibri"/>
        </w:rPr>
        <w:t xml:space="preserve">it became a serpent. He was trying to bring some legitimacy to his request to let the people go. Moses took his staff and hit a rock in the desert many chapters later, and water flowed out of it. This was one bad stick. This is something that's awesome. </w:t>
      </w:r>
    </w:p>
    <w:p w14:paraId="3ED828D8" w14:textId="77777777" w:rsidR="009B4DD4" w:rsidRPr="009B4DD4" w:rsidRDefault="009B4DD4" w:rsidP="009B4DD4">
      <w:pPr>
        <w:spacing w:line="276" w:lineRule="auto"/>
        <w:rPr>
          <w:rFonts w:ascii="Calibri" w:hAnsi="Calibri"/>
        </w:rPr>
      </w:pPr>
    </w:p>
    <w:p w14:paraId="05A3AAF5" w14:textId="7F35840E" w:rsidR="009B4DD4" w:rsidRPr="009B4DD4" w:rsidRDefault="006C6519" w:rsidP="009B4DD4">
      <w:pPr>
        <w:spacing w:line="276" w:lineRule="auto"/>
        <w:rPr>
          <w:rFonts w:ascii="Calibri" w:hAnsi="Calibri"/>
        </w:rPr>
      </w:pPr>
      <w:r>
        <w:rPr>
          <w:rFonts w:ascii="Calibri" w:hAnsi="Calibri"/>
        </w:rPr>
        <w:t>W</w:t>
      </w:r>
      <w:r w:rsidR="009B4DD4" w:rsidRPr="009B4DD4">
        <w:rPr>
          <w:rFonts w:ascii="Calibri" w:hAnsi="Calibri"/>
        </w:rPr>
        <w:t xml:space="preserve">hat you need in your life may already be in your hand. God may have already given you what you need to accomplish what is before you, you just may not have realized it. </w:t>
      </w:r>
    </w:p>
    <w:p w14:paraId="72E22D3A" w14:textId="77777777" w:rsidR="009B4DD4" w:rsidRPr="009B4DD4" w:rsidRDefault="009B4DD4" w:rsidP="009B4DD4">
      <w:pPr>
        <w:spacing w:line="276" w:lineRule="auto"/>
        <w:rPr>
          <w:rFonts w:ascii="Calibri" w:hAnsi="Calibri"/>
        </w:rPr>
      </w:pPr>
    </w:p>
    <w:p w14:paraId="69EDFB0F" w14:textId="78A55B9F" w:rsidR="009B4DD4" w:rsidRPr="009B4DD4" w:rsidRDefault="009B4DD4" w:rsidP="009B4DD4">
      <w:pPr>
        <w:spacing w:line="276" w:lineRule="auto"/>
        <w:rPr>
          <w:rFonts w:ascii="Calibri" w:hAnsi="Calibri"/>
        </w:rPr>
      </w:pPr>
      <w:r w:rsidRPr="009B4DD4">
        <w:rPr>
          <w:rFonts w:ascii="Calibri" w:hAnsi="Calibri"/>
        </w:rPr>
        <w:t>For Moses, it’s the staff. He's going to lift up the staff. God tells him, “You need to lift up the staff and quit crying. The Israelites are to strike the camp. Break the camp. Get moving.” The New Living Translation says</w:t>
      </w:r>
      <w:r w:rsidR="00864F4A">
        <w:rPr>
          <w:rFonts w:ascii="Calibri" w:hAnsi="Calibri"/>
        </w:rPr>
        <w:t>,</w:t>
      </w:r>
      <w:r w:rsidRPr="009B4DD4">
        <w:rPr>
          <w:rFonts w:ascii="Calibri" w:hAnsi="Calibri"/>
        </w:rPr>
        <w:t xml:space="preserve"> “</w:t>
      </w:r>
      <w:r w:rsidR="00864F4A">
        <w:rPr>
          <w:rFonts w:ascii="Calibri" w:hAnsi="Calibri"/>
        </w:rPr>
        <w:t>G</w:t>
      </w:r>
      <w:r w:rsidRPr="009B4DD4">
        <w:rPr>
          <w:rFonts w:ascii="Calibri" w:hAnsi="Calibri"/>
        </w:rPr>
        <w:t>et moving.” The Christian Standard Version says</w:t>
      </w:r>
      <w:r w:rsidR="00864F4A">
        <w:rPr>
          <w:rFonts w:ascii="Calibri" w:hAnsi="Calibri"/>
        </w:rPr>
        <w:t>,</w:t>
      </w:r>
      <w:r w:rsidRPr="009B4DD4">
        <w:rPr>
          <w:rFonts w:ascii="Calibri" w:hAnsi="Calibri"/>
        </w:rPr>
        <w:t xml:space="preserve"> “</w:t>
      </w:r>
      <w:r w:rsidR="00864F4A">
        <w:rPr>
          <w:rFonts w:ascii="Calibri" w:hAnsi="Calibri"/>
        </w:rPr>
        <w:t>B</w:t>
      </w:r>
      <w:r w:rsidRPr="009B4DD4">
        <w:rPr>
          <w:rFonts w:ascii="Calibri" w:hAnsi="Calibri"/>
        </w:rPr>
        <w:t>reak the camp.” In other words, pack your stuff up. Get ready. You can't do the word of God if you're not ready. We are to have a spiritual readiness about our life. He’s saying</w:t>
      </w:r>
      <w:r w:rsidR="00C90A26">
        <w:rPr>
          <w:rFonts w:ascii="Calibri" w:hAnsi="Calibri"/>
        </w:rPr>
        <w:t>, “G</w:t>
      </w:r>
      <w:r w:rsidRPr="009B4DD4">
        <w:rPr>
          <w:rFonts w:ascii="Calibri" w:hAnsi="Calibri"/>
        </w:rPr>
        <w:t>et the camp ready. How can you move if you haven’t packed?</w:t>
      </w:r>
      <w:r w:rsidR="00C90A26">
        <w:rPr>
          <w:rFonts w:ascii="Calibri" w:hAnsi="Calibri"/>
        </w:rPr>
        <w:t>”</w:t>
      </w:r>
      <w:r w:rsidRPr="009B4DD4">
        <w:rPr>
          <w:rFonts w:ascii="Calibri" w:hAnsi="Calibri"/>
        </w:rPr>
        <w:t xml:space="preserve"> Get ready. </w:t>
      </w:r>
    </w:p>
    <w:p w14:paraId="69C56B5A" w14:textId="77777777" w:rsidR="009B4DD4" w:rsidRPr="009B4DD4" w:rsidRDefault="009B4DD4" w:rsidP="009B4DD4">
      <w:pPr>
        <w:spacing w:line="276" w:lineRule="auto"/>
        <w:rPr>
          <w:rFonts w:ascii="Calibri" w:hAnsi="Calibri"/>
        </w:rPr>
      </w:pPr>
    </w:p>
    <w:p w14:paraId="55B45407" w14:textId="1FB4A1B0" w:rsidR="009B4DD4" w:rsidRPr="009B4DD4" w:rsidRDefault="009B4DD4" w:rsidP="009B4DD4">
      <w:pPr>
        <w:spacing w:line="276" w:lineRule="auto"/>
        <w:rPr>
          <w:rFonts w:ascii="Calibri" w:hAnsi="Calibri"/>
        </w:rPr>
      </w:pPr>
      <w:r w:rsidRPr="009B4DD4">
        <w:rPr>
          <w:rFonts w:ascii="Calibri" w:hAnsi="Calibri"/>
        </w:rPr>
        <w:t>Then He says, “I'm going to take out the Israelites.” God gives a command to Moses, He gives a charge for the Israelites</w:t>
      </w:r>
      <w:r w:rsidR="00C90A26">
        <w:rPr>
          <w:rFonts w:ascii="Calibri" w:hAnsi="Calibri"/>
        </w:rPr>
        <w:t xml:space="preserve">, </w:t>
      </w:r>
      <w:r w:rsidRPr="009B4DD4">
        <w:rPr>
          <w:rFonts w:ascii="Calibri" w:hAnsi="Calibri"/>
        </w:rPr>
        <w:t xml:space="preserve">and then </w:t>
      </w:r>
      <w:r w:rsidR="00864F4A">
        <w:rPr>
          <w:rFonts w:ascii="Calibri" w:hAnsi="Calibri"/>
        </w:rPr>
        <w:t>H</w:t>
      </w:r>
      <w:r w:rsidRPr="009B4DD4">
        <w:rPr>
          <w:rFonts w:ascii="Calibri" w:hAnsi="Calibri"/>
        </w:rPr>
        <w:t xml:space="preserve">e tells them what </w:t>
      </w:r>
      <w:r w:rsidR="00864F4A">
        <w:rPr>
          <w:rFonts w:ascii="Calibri" w:hAnsi="Calibri"/>
        </w:rPr>
        <w:t>H</w:t>
      </w:r>
      <w:r w:rsidRPr="009B4DD4">
        <w:rPr>
          <w:rFonts w:ascii="Calibri" w:hAnsi="Calibri"/>
        </w:rPr>
        <w:t xml:space="preserve">e's going to do to the Egyptian enemy. He says, “Get ready.” </w:t>
      </w:r>
    </w:p>
    <w:p w14:paraId="020885CF" w14:textId="77777777" w:rsidR="009B4DD4" w:rsidRPr="009B4DD4" w:rsidRDefault="009B4DD4" w:rsidP="009B4DD4">
      <w:pPr>
        <w:spacing w:line="276" w:lineRule="auto"/>
        <w:rPr>
          <w:rFonts w:ascii="Calibri" w:hAnsi="Calibri"/>
        </w:rPr>
      </w:pPr>
    </w:p>
    <w:p w14:paraId="1C0213F1" w14:textId="64150F50" w:rsidR="009B4DD4" w:rsidRPr="009B4DD4" w:rsidRDefault="009B4DD4" w:rsidP="009B4DD4">
      <w:pPr>
        <w:spacing w:line="276" w:lineRule="auto"/>
        <w:rPr>
          <w:rFonts w:ascii="Calibri" w:hAnsi="Calibri"/>
        </w:rPr>
      </w:pPr>
      <w:r w:rsidRPr="009B4DD4">
        <w:rPr>
          <w:rFonts w:ascii="Calibri" w:hAnsi="Calibri"/>
        </w:rPr>
        <w:t>Many times we start getting ready when we see an opportunity come before us. But the Christian life is to be a life that is lived that is always ready. We're always in a battle. There's always an opportunity. We should be ready for whatever challenges come before us. We need to be ready. We need to be ready for the good days and the bad days. We need to be ready for opportunities to serve</w:t>
      </w:r>
      <w:r w:rsidR="00864F4A">
        <w:rPr>
          <w:rFonts w:ascii="Calibri" w:hAnsi="Calibri"/>
        </w:rPr>
        <w:t>,</w:t>
      </w:r>
      <w:r w:rsidRPr="009B4DD4">
        <w:rPr>
          <w:rFonts w:ascii="Calibri" w:hAnsi="Calibri"/>
        </w:rPr>
        <w:t xml:space="preserve"> to give</w:t>
      </w:r>
      <w:r w:rsidR="00864F4A">
        <w:rPr>
          <w:rFonts w:ascii="Calibri" w:hAnsi="Calibri"/>
        </w:rPr>
        <w:t xml:space="preserve">, </w:t>
      </w:r>
      <w:r w:rsidRPr="009B4DD4">
        <w:rPr>
          <w:rFonts w:ascii="Calibri" w:hAnsi="Calibri"/>
        </w:rPr>
        <w:t>to challenge</w:t>
      </w:r>
      <w:r w:rsidR="00864F4A">
        <w:rPr>
          <w:rFonts w:ascii="Calibri" w:hAnsi="Calibri"/>
        </w:rPr>
        <w:t>,</w:t>
      </w:r>
      <w:r w:rsidRPr="009B4DD4">
        <w:rPr>
          <w:rFonts w:ascii="Calibri" w:hAnsi="Calibri"/>
        </w:rPr>
        <w:t xml:space="preserve"> to encourage</w:t>
      </w:r>
      <w:r w:rsidR="00864F4A">
        <w:rPr>
          <w:rFonts w:ascii="Calibri" w:hAnsi="Calibri"/>
        </w:rPr>
        <w:t>,</w:t>
      </w:r>
      <w:r w:rsidRPr="009B4DD4">
        <w:rPr>
          <w:rFonts w:ascii="Calibri" w:hAnsi="Calibri"/>
        </w:rPr>
        <w:t xml:space="preserve"> and to bless people. Instead of just </w:t>
      </w:r>
      <w:r w:rsidRPr="009B4DD4">
        <w:rPr>
          <w:rFonts w:ascii="Calibri" w:hAnsi="Calibri"/>
        </w:rPr>
        <w:lastRenderedPageBreak/>
        <w:t xml:space="preserve">waiting around when an opportunity comes and then say, “Maybe I should get ready for that,” we're to always be ready. Readiness is a huge part of being able to live a life of spiritual vitality. </w:t>
      </w:r>
    </w:p>
    <w:p w14:paraId="16C3D1CF" w14:textId="77777777" w:rsidR="009B4DD4" w:rsidRPr="009B4DD4" w:rsidRDefault="009B4DD4" w:rsidP="009B4DD4">
      <w:pPr>
        <w:spacing w:line="276" w:lineRule="auto"/>
        <w:rPr>
          <w:rFonts w:ascii="Calibri" w:hAnsi="Calibri"/>
        </w:rPr>
      </w:pPr>
    </w:p>
    <w:p w14:paraId="7154A0BA" w14:textId="1A217A7D" w:rsidR="009B4DD4" w:rsidRPr="009B4DD4" w:rsidRDefault="009B4DD4" w:rsidP="009B4DD4">
      <w:pPr>
        <w:spacing w:line="276" w:lineRule="auto"/>
        <w:rPr>
          <w:rFonts w:ascii="Calibri" w:hAnsi="Calibri"/>
        </w:rPr>
      </w:pPr>
      <w:r w:rsidRPr="009B4DD4">
        <w:rPr>
          <w:rFonts w:ascii="Calibri" w:hAnsi="Calibri"/>
        </w:rPr>
        <w:t xml:space="preserve">In other words, instead of praying, “Lord, change my spouse,” maybe we should also pray, “Lord, what do you want to change in me? I want to be prepared. I want to be ready.” For you, it might be forgiving somebody </w:t>
      </w:r>
      <w:r w:rsidR="00864F4A">
        <w:rPr>
          <w:rFonts w:ascii="Calibri" w:hAnsi="Calibri"/>
        </w:rPr>
        <w:t>who ha</w:t>
      </w:r>
      <w:r w:rsidRPr="009B4DD4">
        <w:rPr>
          <w:rFonts w:ascii="Calibri" w:hAnsi="Calibri"/>
        </w:rPr>
        <w:t>s wronged you, somebody who</w:t>
      </w:r>
      <w:r w:rsidR="00864F4A">
        <w:rPr>
          <w:rFonts w:ascii="Calibri" w:hAnsi="Calibri"/>
        </w:rPr>
        <w:t xml:space="preserve"> ha</w:t>
      </w:r>
      <w:r w:rsidRPr="009B4DD4">
        <w:rPr>
          <w:rFonts w:ascii="Calibri" w:hAnsi="Calibri"/>
        </w:rPr>
        <w:t xml:space="preserve">s really hurt you. You realize that if you live under the weight and the burden of bitterness that you cannot be the woman or the man of God that He's called you to be. You can't be ready. You can't strike the camp, you can't pack your stuff up, you can't cross over to the land of promise because you have this burden and this weight. We </w:t>
      </w:r>
      <w:r w:rsidR="00864F4A">
        <w:rPr>
          <w:rFonts w:ascii="Calibri" w:hAnsi="Calibri"/>
        </w:rPr>
        <w:t>have</w:t>
      </w:r>
      <w:r w:rsidRPr="009B4DD4">
        <w:rPr>
          <w:rFonts w:ascii="Calibri" w:hAnsi="Calibri"/>
        </w:rPr>
        <w:t xml:space="preserve"> to be spiritually ready. </w:t>
      </w:r>
    </w:p>
    <w:p w14:paraId="56A6F80E" w14:textId="77777777" w:rsidR="009B4DD4" w:rsidRPr="009B4DD4" w:rsidRDefault="009B4DD4" w:rsidP="009B4DD4">
      <w:pPr>
        <w:spacing w:line="276" w:lineRule="auto"/>
        <w:rPr>
          <w:rFonts w:ascii="Calibri" w:hAnsi="Calibri"/>
        </w:rPr>
      </w:pPr>
    </w:p>
    <w:p w14:paraId="43C0A595" w14:textId="422DDBF9" w:rsidR="009B4DD4" w:rsidRPr="009B4DD4" w:rsidRDefault="009B4DD4" w:rsidP="009B4DD4">
      <w:pPr>
        <w:spacing w:line="276" w:lineRule="auto"/>
        <w:rPr>
          <w:rFonts w:ascii="Calibri" w:hAnsi="Calibri"/>
        </w:rPr>
      </w:pPr>
      <w:r w:rsidRPr="009B4DD4">
        <w:rPr>
          <w:rFonts w:ascii="Calibri" w:hAnsi="Calibri"/>
        </w:rPr>
        <w:t xml:space="preserve">We </w:t>
      </w:r>
      <w:r w:rsidR="00864F4A">
        <w:rPr>
          <w:rFonts w:ascii="Calibri" w:hAnsi="Calibri"/>
        </w:rPr>
        <w:t>have</w:t>
      </w:r>
      <w:r w:rsidRPr="009B4DD4">
        <w:rPr>
          <w:rFonts w:ascii="Calibri" w:hAnsi="Calibri"/>
        </w:rPr>
        <w:t xml:space="preserve"> to get back involved in church. I want to challenge you. We've had a few months off and a lot of distractions and things like that. I hope you will be here every week. Because you want to be ready for whatever God has for your life in the days ahead. Coming to church is part of being spiritually prepared and ready for the things that God has for you. Living that life of integrity, being ready, prepared. Are you ready? Are we spiritually ready? Whatever may come our way. We don't know what's coming our way. We don't know the challenges that are before us, but we're ready anyway. Preventative maintenance. </w:t>
      </w:r>
    </w:p>
    <w:p w14:paraId="509D226A" w14:textId="77777777" w:rsidR="009B4DD4" w:rsidRPr="009B4DD4" w:rsidRDefault="009B4DD4" w:rsidP="009B4DD4">
      <w:pPr>
        <w:spacing w:line="276" w:lineRule="auto"/>
        <w:rPr>
          <w:rFonts w:ascii="Calibri" w:hAnsi="Calibri"/>
        </w:rPr>
      </w:pPr>
    </w:p>
    <w:p w14:paraId="373E1BD1" w14:textId="24996625" w:rsidR="009B4DD4" w:rsidRPr="009B4DD4" w:rsidRDefault="009B4DD4" w:rsidP="009B4DD4">
      <w:pPr>
        <w:spacing w:line="276" w:lineRule="auto"/>
        <w:rPr>
          <w:rFonts w:ascii="Calibri" w:hAnsi="Calibri"/>
        </w:rPr>
      </w:pPr>
      <w:r w:rsidRPr="009B4DD4">
        <w:rPr>
          <w:rFonts w:ascii="Calibri" w:hAnsi="Calibri"/>
        </w:rPr>
        <w:t>A few years ago, we were beginning Edge Church. I knew that we were going to need to raise some pretty good money to start this church. Gena and I moved from Texas</w:t>
      </w:r>
      <w:r w:rsidR="00864F4A">
        <w:rPr>
          <w:rFonts w:ascii="Calibri" w:hAnsi="Calibri"/>
        </w:rPr>
        <w:t>. W</w:t>
      </w:r>
      <w:r w:rsidR="009C6F15">
        <w:rPr>
          <w:rFonts w:ascii="Calibri" w:hAnsi="Calibri"/>
        </w:rPr>
        <w:t>e</w:t>
      </w:r>
      <w:r w:rsidRPr="009B4DD4">
        <w:rPr>
          <w:rFonts w:ascii="Calibri" w:hAnsi="Calibri"/>
        </w:rPr>
        <w:t xml:space="preserve"> bought a house here in Aurora. I contacted over 300 churches about partnering with us financially to help us get the church started. I knew we had to be ready. You don't show up and start a church, and then figure out what you're going to do. You </w:t>
      </w:r>
      <w:r w:rsidR="00864F4A">
        <w:rPr>
          <w:rFonts w:ascii="Calibri" w:hAnsi="Calibri"/>
        </w:rPr>
        <w:t>have</w:t>
      </w:r>
      <w:r w:rsidRPr="009B4DD4">
        <w:rPr>
          <w:rFonts w:ascii="Calibri" w:hAnsi="Calibri"/>
        </w:rPr>
        <w:t xml:space="preserve"> to get ready. Part of getting ready is you </w:t>
      </w:r>
      <w:r w:rsidR="00864F4A">
        <w:rPr>
          <w:rFonts w:ascii="Calibri" w:hAnsi="Calibri"/>
        </w:rPr>
        <w:t>have</w:t>
      </w:r>
      <w:r w:rsidRPr="009B4DD4">
        <w:rPr>
          <w:rFonts w:ascii="Calibri" w:hAnsi="Calibri"/>
        </w:rPr>
        <w:t xml:space="preserve"> to raise some money. </w:t>
      </w:r>
    </w:p>
    <w:p w14:paraId="64BDFC90" w14:textId="77777777" w:rsidR="009B4DD4" w:rsidRPr="009B4DD4" w:rsidRDefault="009B4DD4" w:rsidP="009B4DD4">
      <w:pPr>
        <w:spacing w:line="276" w:lineRule="auto"/>
        <w:rPr>
          <w:rFonts w:ascii="Calibri" w:hAnsi="Calibri"/>
        </w:rPr>
      </w:pPr>
    </w:p>
    <w:p w14:paraId="678EFFC5" w14:textId="3D81B6BD" w:rsidR="009B4DD4" w:rsidRPr="009B4DD4" w:rsidRDefault="009B4DD4" w:rsidP="009B4DD4">
      <w:pPr>
        <w:spacing w:line="276" w:lineRule="auto"/>
        <w:rPr>
          <w:rFonts w:ascii="Calibri" w:hAnsi="Calibri"/>
        </w:rPr>
      </w:pPr>
      <w:r w:rsidRPr="009B4DD4">
        <w:rPr>
          <w:rFonts w:ascii="Calibri" w:hAnsi="Calibri"/>
        </w:rPr>
        <w:t>I had 30 of the 300 churches that said, “Yes, we’ll participate. We want to help you.” That's how this church got started. A big piece of it was 30 churches said yes. Now you can look at that and say, “270 said no.” That’s true. 10%</w:t>
      </w:r>
      <w:r w:rsidR="00864F4A">
        <w:rPr>
          <w:rFonts w:ascii="Calibri" w:hAnsi="Calibri"/>
        </w:rPr>
        <w:t xml:space="preserve"> said yes</w:t>
      </w:r>
      <w:r w:rsidRPr="009B4DD4">
        <w:rPr>
          <w:rFonts w:ascii="Calibri" w:hAnsi="Calibri"/>
        </w:rPr>
        <w:t xml:space="preserve">. That's a little depressing if you want to look at the numbers that way. But 30 was enough to get to where we needed to go. We got prepared and God began to do great things in our city because we were prepared. </w:t>
      </w:r>
    </w:p>
    <w:p w14:paraId="73F71223" w14:textId="77777777" w:rsidR="009B4DD4" w:rsidRPr="009B4DD4" w:rsidRDefault="009B4DD4" w:rsidP="009B4DD4">
      <w:pPr>
        <w:spacing w:line="276" w:lineRule="auto"/>
        <w:rPr>
          <w:rFonts w:ascii="Calibri" w:hAnsi="Calibri"/>
        </w:rPr>
      </w:pPr>
    </w:p>
    <w:p w14:paraId="687FC64B" w14:textId="772A0BB5" w:rsidR="009B4DD4" w:rsidRPr="009B4DD4" w:rsidRDefault="009B4DD4" w:rsidP="009B4DD4">
      <w:pPr>
        <w:spacing w:line="276" w:lineRule="auto"/>
        <w:rPr>
          <w:rFonts w:ascii="Calibri" w:hAnsi="Calibri"/>
        </w:rPr>
      </w:pPr>
      <w:r w:rsidRPr="009B4DD4">
        <w:rPr>
          <w:rFonts w:ascii="Calibri" w:hAnsi="Calibri"/>
        </w:rPr>
        <w:t xml:space="preserve">I also spent 100 hours in prayer that I finished on the eve of our first worship experience, getting ready for what God wanted to do. </w:t>
      </w:r>
      <w:r w:rsidR="00864F4A">
        <w:rPr>
          <w:rFonts w:ascii="Calibri" w:hAnsi="Calibri"/>
        </w:rPr>
        <w:t>T</w:t>
      </w:r>
      <w:r w:rsidRPr="009B4DD4">
        <w:rPr>
          <w:rFonts w:ascii="Calibri" w:hAnsi="Calibri"/>
        </w:rPr>
        <w:t xml:space="preserve">hat wasn't 100 hours in one sitting. I'm not that spiritual. But over a period of time, I kept a little journal, and I would add a little clock and I would just pray. Sometimes I’d pray for 30 minutes. Sometimes I’d pray for an hour. I would </w:t>
      </w:r>
      <w:r w:rsidRPr="009B4DD4">
        <w:rPr>
          <w:rFonts w:ascii="Calibri" w:hAnsi="Calibri"/>
        </w:rPr>
        <w:lastRenderedPageBreak/>
        <w:t xml:space="preserve">just put it in a journal and then I added it up. I finished at midnight the night before our first service. </w:t>
      </w:r>
    </w:p>
    <w:p w14:paraId="08E71593" w14:textId="77777777" w:rsidR="009B4DD4" w:rsidRPr="009B4DD4" w:rsidRDefault="009B4DD4" w:rsidP="009B4DD4">
      <w:pPr>
        <w:spacing w:line="276" w:lineRule="auto"/>
        <w:rPr>
          <w:rFonts w:ascii="Calibri" w:hAnsi="Calibri"/>
        </w:rPr>
      </w:pPr>
    </w:p>
    <w:p w14:paraId="24335237" w14:textId="2800A2B5" w:rsidR="009B4DD4" w:rsidRPr="009B4DD4" w:rsidRDefault="009B4DD4" w:rsidP="009B4DD4">
      <w:pPr>
        <w:spacing w:line="276" w:lineRule="auto"/>
        <w:rPr>
          <w:rFonts w:ascii="Calibri" w:hAnsi="Calibri"/>
        </w:rPr>
      </w:pPr>
      <w:r w:rsidRPr="009B4DD4">
        <w:rPr>
          <w:rFonts w:ascii="Calibri" w:hAnsi="Calibri"/>
        </w:rPr>
        <w:t xml:space="preserve">Preparedness. Readiness. God, we are ready. Today we are declaring to our city and before our church, we are ready for what God wants to do. We </w:t>
      </w:r>
      <w:r w:rsidR="00864F4A">
        <w:rPr>
          <w:rFonts w:ascii="Calibri" w:hAnsi="Calibri"/>
        </w:rPr>
        <w:t>have</w:t>
      </w:r>
      <w:r w:rsidRPr="009B4DD4">
        <w:rPr>
          <w:rFonts w:ascii="Calibri" w:hAnsi="Calibri"/>
        </w:rPr>
        <w:t xml:space="preserve"> to get ready. We </w:t>
      </w:r>
      <w:r w:rsidR="00864F4A">
        <w:rPr>
          <w:rFonts w:ascii="Calibri" w:hAnsi="Calibri"/>
        </w:rPr>
        <w:t>have</w:t>
      </w:r>
      <w:r w:rsidRPr="009B4DD4">
        <w:rPr>
          <w:rFonts w:ascii="Calibri" w:hAnsi="Calibri"/>
        </w:rPr>
        <w:t xml:space="preserve"> to hear the word of the Lord. </w:t>
      </w:r>
    </w:p>
    <w:p w14:paraId="5FE5C917" w14:textId="77777777" w:rsidR="009B4DD4" w:rsidRPr="009B4DD4" w:rsidRDefault="009B4DD4" w:rsidP="009B4DD4">
      <w:pPr>
        <w:spacing w:line="276" w:lineRule="auto"/>
        <w:rPr>
          <w:rFonts w:ascii="Calibri" w:hAnsi="Calibri"/>
        </w:rPr>
      </w:pPr>
    </w:p>
    <w:p w14:paraId="0D6071A4" w14:textId="36E78056" w:rsidR="009B4DD4" w:rsidRPr="009B4DD4" w:rsidRDefault="009B4DD4" w:rsidP="009B4DD4">
      <w:pPr>
        <w:spacing w:line="276" w:lineRule="auto"/>
        <w:rPr>
          <w:rFonts w:ascii="Calibri" w:hAnsi="Calibri"/>
        </w:rPr>
      </w:pPr>
      <w:r w:rsidRPr="009B4DD4">
        <w:rPr>
          <w:rFonts w:ascii="Calibri" w:hAnsi="Calibri"/>
        </w:rPr>
        <w:t>Part of getting ready is seeing it before we actually achieve it.</w:t>
      </w:r>
    </w:p>
    <w:p w14:paraId="47F464D6" w14:textId="77777777" w:rsidR="009B4DD4" w:rsidRPr="009B4DD4" w:rsidRDefault="009B4DD4" w:rsidP="009B4DD4">
      <w:pPr>
        <w:spacing w:line="276" w:lineRule="auto"/>
        <w:rPr>
          <w:rFonts w:ascii="Calibri" w:hAnsi="Calibri"/>
        </w:rPr>
      </w:pPr>
    </w:p>
    <w:p w14:paraId="05CD51CB" w14:textId="77777777" w:rsidR="009B4DD4" w:rsidRPr="009B4DD4" w:rsidRDefault="009B4DD4" w:rsidP="009B4DD4">
      <w:pPr>
        <w:spacing w:line="276" w:lineRule="auto"/>
        <w:rPr>
          <w:rFonts w:ascii="Calibri" w:hAnsi="Calibri"/>
        </w:rPr>
      </w:pPr>
      <w:r w:rsidRPr="009B4DD4">
        <w:rPr>
          <w:rFonts w:ascii="Calibri" w:hAnsi="Calibri"/>
        </w:rPr>
        <w:t>“These all died in faith without having received the promises, but they saw them from a distance, greeted them, and confessed that they were foreigners and temporary residents on the earth” (Hebrews 11:13).</w:t>
      </w:r>
    </w:p>
    <w:p w14:paraId="30C78960" w14:textId="77777777" w:rsidR="009B4DD4" w:rsidRPr="009B4DD4" w:rsidRDefault="009B4DD4" w:rsidP="009B4DD4">
      <w:pPr>
        <w:spacing w:line="276" w:lineRule="auto"/>
        <w:rPr>
          <w:rFonts w:ascii="Calibri" w:hAnsi="Calibri"/>
        </w:rPr>
      </w:pPr>
    </w:p>
    <w:p w14:paraId="71EDFD4A" w14:textId="77777777" w:rsidR="009B4DD4" w:rsidRPr="009B4DD4" w:rsidRDefault="009B4DD4" w:rsidP="009B4DD4">
      <w:pPr>
        <w:spacing w:line="276" w:lineRule="auto"/>
        <w:rPr>
          <w:rFonts w:ascii="Calibri" w:hAnsi="Calibri"/>
        </w:rPr>
      </w:pPr>
      <w:r w:rsidRPr="009B4DD4">
        <w:rPr>
          <w:rFonts w:ascii="Calibri" w:hAnsi="Calibri"/>
        </w:rPr>
        <w:t xml:space="preserve">In that passage in Hebrews 11, it talks about the exodus. It talks about Moses and the Hebrew people. What it says is that all of the list of people that were faithful to the Lord in Hebrews 11, many of them didn’t see all that they were about to accomplish. They didn't know. They did it in faith. </w:t>
      </w:r>
    </w:p>
    <w:p w14:paraId="521B02C8" w14:textId="77777777" w:rsidR="009B4DD4" w:rsidRPr="009B4DD4" w:rsidRDefault="009B4DD4" w:rsidP="009B4DD4">
      <w:pPr>
        <w:spacing w:line="276" w:lineRule="auto"/>
        <w:rPr>
          <w:rFonts w:ascii="Calibri" w:hAnsi="Calibri"/>
        </w:rPr>
      </w:pPr>
    </w:p>
    <w:p w14:paraId="71469915" w14:textId="77777777" w:rsidR="009B4DD4" w:rsidRPr="009B4DD4" w:rsidRDefault="009B4DD4" w:rsidP="009B4DD4">
      <w:pPr>
        <w:spacing w:line="276" w:lineRule="auto"/>
        <w:rPr>
          <w:rFonts w:ascii="Calibri" w:hAnsi="Calibri"/>
        </w:rPr>
      </w:pPr>
      <w:r w:rsidRPr="009B4DD4">
        <w:rPr>
          <w:rFonts w:ascii="Calibri" w:hAnsi="Calibri"/>
        </w:rPr>
        <w:t>“Stand firm and see the salvation of the Lord” (Exodus 14:13).</w:t>
      </w:r>
    </w:p>
    <w:p w14:paraId="3C6BA015" w14:textId="77777777" w:rsidR="009B4DD4" w:rsidRPr="009B4DD4" w:rsidRDefault="009B4DD4" w:rsidP="009B4DD4">
      <w:pPr>
        <w:spacing w:line="276" w:lineRule="auto"/>
        <w:rPr>
          <w:rFonts w:ascii="Calibri" w:hAnsi="Calibri"/>
        </w:rPr>
      </w:pPr>
    </w:p>
    <w:p w14:paraId="6AEE4527" w14:textId="623430B0" w:rsidR="009B4DD4" w:rsidRPr="009B4DD4" w:rsidRDefault="009B4DD4" w:rsidP="009B4DD4">
      <w:pPr>
        <w:spacing w:line="276" w:lineRule="auto"/>
        <w:rPr>
          <w:rFonts w:ascii="Calibri" w:hAnsi="Calibri"/>
        </w:rPr>
      </w:pPr>
      <w:r w:rsidRPr="009B4DD4">
        <w:rPr>
          <w:rFonts w:ascii="Calibri" w:hAnsi="Calibri"/>
        </w:rPr>
        <w:t>You have to see where you're going. Part of preparedness is seeing where God</w:t>
      </w:r>
      <w:r w:rsidR="00864F4A">
        <w:rPr>
          <w:rFonts w:ascii="Calibri" w:hAnsi="Calibri"/>
        </w:rPr>
        <w:t xml:space="preserve"> i</w:t>
      </w:r>
      <w:r w:rsidRPr="009B4DD4">
        <w:rPr>
          <w:rFonts w:ascii="Calibri" w:hAnsi="Calibri"/>
        </w:rPr>
        <w:t xml:space="preserve">s going to take you. I hope you have a vision for your life. I hope you're not just rolling through life, making it up as you go. </w:t>
      </w:r>
      <w:r w:rsidR="00864F4A">
        <w:rPr>
          <w:rFonts w:ascii="Calibri" w:hAnsi="Calibri"/>
        </w:rPr>
        <w:t xml:space="preserve">I hope </w:t>
      </w:r>
      <w:r w:rsidRPr="009B4DD4">
        <w:rPr>
          <w:rFonts w:ascii="Calibri" w:hAnsi="Calibri"/>
        </w:rPr>
        <w:t xml:space="preserve">you feel like there's a direction, a purpose, a calling, so to speak, that directs our lives and helps us to see the future. We need to see some things in the spirit so we can accomplish what God has for us. That's just part of being prepared. </w:t>
      </w:r>
    </w:p>
    <w:p w14:paraId="51DFD344" w14:textId="77777777" w:rsidR="009B4DD4" w:rsidRPr="009B4DD4" w:rsidRDefault="009B4DD4" w:rsidP="009B4DD4">
      <w:pPr>
        <w:spacing w:line="276" w:lineRule="auto"/>
        <w:rPr>
          <w:rFonts w:ascii="Calibri" w:hAnsi="Calibri"/>
        </w:rPr>
      </w:pPr>
    </w:p>
    <w:p w14:paraId="12B8B956" w14:textId="129F37CB" w:rsidR="009B4DD4" w:rsidRPr="009B4DD4" w:rsidRDefault="009B4DD4" w:rsidP="009B4DD4">
      <w:pPr>
        <w:spacing w:line="276" w:lineRule="auto"/>
        <w:rPr>
          <w:rFonts w:ascii="Calibri" w:hAnsi="Calibri"/>
        </w:rPr>
      </w:pPr>
      <w:r w:rsidRPr="009B4DD4">
        <w:rPr>
          <w:rFonts w:ascii="Calibri" w:hAnsi="Calibri"/>
        </w:rPr>
        <w:t>There</w:t>
      </w:r>
      <w:r w:rsidR="00864F4A">
        <w:rPr>
          <w:rFonts w:ascii="Calibri" w:hAnsi="Calibri"/>
        </w:rPr>
        <w:t xml:space="preserve"> are</w:t>
      </w:r>
      <w:r w:rsidRPr="009B4DD4">
        <w:rPr>
          <w:rFonts w:ascii="Calibri" w:hAnsi="Calibri"/>
        </w:rPr>
        <w:t xml:space="preserve"> so many great examples of that in Hebrews 11. </w:t>
      </w:r>
      <w:r w:rsidR="00864F4A">
        <w:rPr>
          <w:rFonts w:ascii="Calibri" w:hAnsi="Calibri"/>
        </w:rPr>
        <w:t>T</w:t>
      </w:r>
      <w:r w:rsidRPr="009B4DD4">
        <w:rPr>
          <w:rFonts w:ascii="Calibri" w:hAnsi="Calibri"/>
        </w:rPr>
        <w:t xml:space="preserve">he Lord says, “Get ready.” </w:t>
      </w:r>
    </w:p>
    <w:p w14:paraId="53AAE5B8" w14:textId="77777777" w:rsidR="009B4DD4" w:rsidRPr="009B4DD4" w:rsidRDefault="009B4DD4" w:rsidP="009B4DD4">
      <w:pPr>
        <w:spacing w:line="276" w:lineRule="auto"/>
        <w:rPr>
          <w:rFonts w:ascii="Calibri" w:hAnsi="Calibri"/>
          <w:b/>
          <w:bCs/>
        </w:rPr>
      </w:pPr>
    </w:p>
    <w:p w14:paraId="5E3B96A3" w14:textId="77777777" w:rsidR="009B4DD4" w:rsidRPr="009B4DD4" w:rsidRDefault="009B4DD4" w:rsidP="009B4DD4">
      <w:pPr>
        <w:spacing w:line="276" w:lineRule="auto"/>
        <w:rPr>
          <w:rFonts w:ascii="Calibri" w:hAnsi="Calibri"/>
          <w:b/>
          <w:bCs/>
        </w:rPr>
      </w:pPr>
      <w:r w:rsidRPr="009B4DD4">
        <w:rPr>
          <w:rFonts w:ascii="Calibri" w:hAnsi="Calibri"/>
          <w:b/>
          <w:bCs/>
        </w:rPr>
        <w:t>2. The Lord Acts…GET MOVING</w:t>
      </w:r>
    </w:p>
    <w:p w14:paraId="2F0EE067" w14:textId="77777777" w:rsidR="009B4DD4" w:rsidRPr="009B4DD4" w:rsidRDefault="009B4DD4" w:rsidP="009B4DD4">
      <w:pPr>
        <w:spacing w:line="276" w:lineRule="auto"/>
        <w:rPr>
          <w:rFonts w:ascii="Calibri" w:hAnsi="Calibri"/>
        </w:rPr>
      </w:pPr>
    </w:p>
    <w:p w14:paraId="68C3AC8D" w14:textId="77777777" w:rsidR="009B4DD4" w:rsidRPr="009B4DD4" w:rsidRDefault="009B4DD4" w:rsidP="009B4DD4">
      <w:pPr>
        <w:spacing w:line="276" w:lineRule="auto"/>
        <w:rPr>
          <w:rFonts w:ascii="Calibri" w:hAnsi="Calibri"/>
        </w:rPr>
      </w:pPr>
      <w:r w:rsidRPr="009B4DD4">
        <w:rPr>
          <w:rFonts w:ascii="Calibri" w:hAnsi="Calibri"/>
        </w:rPr>
        <w:t xml:space="preserve">The reason that we start to hustle is because God is a God of action. God is not a God that sits around and just thinks or feels. God is an action God. Read the Bible. The Bible is full of action after action. </w:t>
      </w:r>
    </w:p>
    <w:p w14:paraId="35BF94F6" w14:textId="77777777" w:rsidR="009B4DD4" w:rsidRPr="009B4DD4" w:rsidRDefault="009B4DD4" w:rsidP="009B4DD4">
      <w:pPr>
        <w:spacing w:line="276" w:lineRule="auto"/>
        <w:rPr>
          <w:rFonts w:ascii="Calibri" w:hAnsi="Calibri"/>
        </w:rPr>
      </w:pPr>
    </w:p>
    <w:p w14:paraId="11C25EE3" w14:textId="77777777" w:rsidR="009B4DD4" w:rsidRPr="009B4DD4" w:rsidRDefault="009B4DD4" w:rsidP="009B4DD4">
      <w:pPr>
        <w:spacing w:line="276" w:lineRule="auto"/>
        <w:rPr>
          <w:rFonts w:ascii="Calibri" w:hAnsi="Calibri"/>
        </w:rPr>
      </w:pPr>
      <w:r w:rsidRPr="009B4DD4">
        <w:rPr>
          <w:rFonts w:ascii="Calibri" w:hAnsi="Calibri"/>
        </w:rPr>
        <w:t xml:space="preserve">“Then Moses stretched out his hand over the sea. The Lord drove the sea back with a powerful east wind all that night and turned the sea into dry land. So the waters were divided, and the </w:t>
      </w:r>
      <w:r w:rsidRPr="009B4DD4">
        <w:rPr>
          <w:rFonts w:ascii="Calibri" w:hAnsi="Calibri"/>
        </w:rPr>
        <w:lastRenderedPageBreak/>
        <w:t>Israelites went through the sea on dry ground, with the waters like a wall to them on their right and their left” (Exodus 14:21-22).</w:t>
      </w:r>
    </w:p>
    <w:p w14:paraId="68BEE2CF" w14:textId="77777777" w:rsidR="009B4DD4" w:rsidRPr="009B4DD4" w:rsidRDefault="009B4DD4" w:rsidP="009B4DD4">
      <w:pPr>
        <w:spacing w:line="276" w:lineRule="auto"/>
        <w:rPr>
          <w:rFonts w:ascii="Calibri" w:hAnsi="Calibri"/>
        </w:rPr>
      </w:pPr>
    </w:p>
    <w:p w14:paraId="58FA9FFF" w14:textId="77777777" w:rsidR="009965AE" w:rsidRDefault="009B4DD4" w:rsidP="009B4DD4">
      <w:pPr>
        <w:spacing w:line="276" w:lineRule="auto"/>
        <w:rPr>
          <w:rFonts w:ascii="Calibri" w:hAnsi="Calibri"/>
        </w:rPr>
      </w:pPr>
      <w:r w:rsidRPr="009B4DD4">
        <w:rPr>
          <w:rFonts w:ascii="Calibri" w:hAnsi="Calibri"/>
        </w:rPr>
        <w:t>God acted. How did the waters of the Red Sea part? God pushed them open. God acted. Critics of the Bible have said maybe they went through a portion of the sea, not the Red Sea</w:t>
      </w:r>
      <w:r w:rsidR="00465C02">
        <w:rPr>
          <w:rFonts w:ascii="Calibri" w:hAnsi="Calibri"/>
        </w:rPr>
        <w:t xml:space="preserve"> but </w:t>
      </w:r>
      <w:r w:rsidRPr="009B4DD4">
        <w:rPr>
          <w:rFonts w:ascii="Calibri" w:hAnsi="Calibri"/>
        </w:rPr>
        <w:t xml:space="preserve">the Reed Sea, and the water was six inches deep. People have tried to explain </w:t>
      </w:r>
      <w:r w:rsidR="00465C02">
        <w:rPr>
          <w:rFonts w:ascii="Calibri" w:hAnsi="Calibri"/>
        </w:rPr>
        <w:t>a</w:t>
      </w:r>
      <w:r w:rsidRPr="009B4DD4">
        <w:rPr>
          <w:rFonts w:ascii="Calibri" w:hAnsi="Calibri"/>
        </w:rPr>
        <w:t xml:space="preserve">way the miracles of the Bible. But it’s pretty amazing to think about if it didn't happen the way that Moses described it here in Exodus 14, how in the world could all of those Egyptian soldiers have drowned in six inches of water? I'm telling you, God divided the Red Sea. </w:t>
      </w:r>
    </w:p>
    <w:p w14:paraId="17C54F05" w14:textId="77777777" w:rsidR="009965AE" w:rsidRDefault="009965AE" w:rsidP="009B4DD4">
      <w:pPr>
        <w:spacing w:line="276" w:lineRule="auto"/>
        <w:rPr>
          <w:rFonts w:ascii="Calibri" w:hAnsi="Calibri"/>
        </w:rPr>
      </w:pPr>
    </w:p>
    <w:p w14:paraId="0F4F36A4" w14:textId="21D8DDE5" w:rsidR="009B4DD4" w:rsidRPr="009B4DD4" w:rsidRDefault="009B4DD4" w:rsidP="009B4DD4">
      <w:pPr>
        <w:spacing w:line="276" w:lineRule="auto"/>
        <w:rPr>
          <w:rFonts w:ascii="Calibri" w:hAnsi="Calibri"/>
        </w:rPr>
      </w:pPr>
      <w:r w:rsidRPr="009B4DD4">
        <w:rPr>
          <w:rFonts w:ascii="Calibri" w:hAnsi="Calibri"/>
        </w:rPr>
        <w:t xml:space="preserve">The same God </w:t>
      </w:r>
      <w:r w:rsidR="00465C02">
        <w:rPr>
          <w:rFonts w:ascii="Calibri" w:hAnsi="Calibri"/>
        </w:rPr>
        <w:t>who</w:t>
      </w:r>
      <w:r w:rsidRPr="009B4DD4">
        <w:rPr>
          <w:rFonts w:ascii="Calibri" w:hAnsi="Calibri"/>
        </w:rPr>
        <w:t xml:space="preserve"> parted those waters is the same God </w:t>
      </w:r>
      <w:r w:rsidR="009965AE">
        <w:rPr>
          <w:rFonts w:ascii="Calibri" w:hAnsi="Calibri"/>
        </w:rPr>
        <w:t>who’</w:t>
      </w:r>
      <w:r w:rsidRPr="009B4DD4">
        <w:rPr>
          <w:rFonts w:ascii="Calibri" w:hAnsi="Calibri"/>
        </w:rPr>
        <w:t xml:space="preserve">s going to empower your life. </w:t>
      </w:r>
      <w:r w:rsidR="00465C02">
        <w:rPr>
          <w:rFonts w:ascii="Calibri" w:hAnsi="Calibri"/>
        </w:rPr>
        <w:t>It is t</w:t>
      </w:r>
      <w:r w:rsidRPr="009B4DD4">
        <w:rPr>
          <w:rFonts w:ascii="Calibri" w:hAnsi="Calibri"/>
        </w:rPr>
        <w:t xml:space="preserve">he same God </w:t>
      </w:r>
      <w:r w:rsidR="00465C02">
        <w:rPr>
          <w:rFonts w:ascii="Calibri" w:hAnsi="Calibri"/>
        </w:rPr>
        <w:t>who’s</w:t>
      </w:r>
      <w:r w:rsidRPr="009B4DD4">
        <w:rPr>
          <w:rFonts w:ascii="Calibri" w:hAnsi="Calibri"/>
        </w:rPr>
        <w:t xml:space="preserve"> going to give you the strength that you need to get out of bed tomorrow when you have to go to work and you don't want to, or you don't feel like you can take another step forward. It is the same God </w:t>
      </w:r>
      <w:r w:rsidR="00465C02">
        <w:rPr>
          <w:rFonts w:ascii="Calibri" w:hAnsi="Calibri"/>
        </w:rPr>
        <w:t>who</w:t>
      </w:r>
      <w:r w:rsidRPr="009B4DD4">
        <w:rPr>
          <w:rFonts w:ascii="Calibri" w:hAnsi="Calibri"/>
        </w:rPr>
        <w:t xml:space="preserve"> is going to provide for you that path in the middle of a desert, that path in the middle of nowhere. God is in the business of making paths where paths do not exist. God is not inhibited by barren lands, or seas, or people, or anything else. God parts the waters. </w:t>
      </w:r>
    </w:p>
    <w:p w14:paraId="6CEFE62D" w14:textId="77777777" w:rsidR="009B4DD4" w:rsidRPr="009B4DD4" w:rsidRDefault="009B4DD4" w:rsidP="009B4DD4">
      <w:pPr>
        <w:spacing w:line="276" w:lineRule="auto"/>
        <w:rPr>
          <w:rFonts w:ascii="Calibri" w:hAnsi="Calibri"/>
        </w:rPr>
      </w:pPr>
    </w:p>
    <w:p w14:paraId="4A5E39D1" w14:textId="127F10BA" w:rsidR="009B4DD4" w:rsidRPr="009B4DD4" w:rsidRDefault="009B4DD4" w:rsidP="009B4DD4">
      <w:pPr>
        <w:spacing w:line="276" w:lineRule="auto"/>
        <w:rPr>
          <w:rFonts w:ascii="Calibri" w:hAnsi="Calibri"/>
        </w:rPr>
      </w:pPr>
      <w:r w:rsidRPr="009B4DD4">
        <w:rPr>
          <w:rFonts w:ascii="Calibri" w:hAnsi="Calibri"/>
        </w:rPr>
        <w:t>It’s still scary. Can you imagine walking across the Red Sea and seeing a wall of water on one side</w:t>
      </w:r>
      <w:r w:rsidR="00465C02">
        <w:rPr>
          <w:rFonts w:ascii="Calibri" w:hAnsi="Calibri"/>
        </w:rPr>
        <w:t>,</w:t>
      </w:r>
      <w:r w:rsidRPr="009B4DD4">
        <w:rPr>
          <w:rFonts w:ascii="Calibri" w:hAnsi="Calibri"/>
        </w:rPr>
        <w:t xml:space="preserve"> looking over and seeing a wall of water on the other side, and thinking, “Oh my goodness, are we going to make it?” That would have been kind of freaky. It says that the Israelites walked across the Red Sea. I would have been running, I'm sure</w:t>
      </w:r>
      <w:r w:rsidR="009965AE">
        <w:rPr>
          <w:rFonts w:ascii="Calibri" w:hAnsi="Calibri"/>
        </w:rPr>
        <w:t>, b</w:t>
      </w:r>
      <w:r w:rsidRPr="009B4DD4">
        <w:rPr>
          <w:rFonts w:ascii="Calibri" w:hAnsi="Calibri"/>
        </w:rPr>
        <w:t xml:space="preserve">ecause that's intimidating. That’s pretty scary. When you do the will of God, it's still scary. When you're walking that walk of faith, it's still challenging. </w:t>
      </w:r>
    </w:p>
    <w:p w14:paraId="1BDCEF4E" w14:textId="77777777" w:rsidR="009B4DD4" w:rsidRPr="009B4DD4" w:rsidRDefault="009B4DD4" w:rsidP="009B4DD4">
      <w:pPr>
        <w:spacing w:line="276" w:lineRule="auto"/>
        <w:rPr>
          <w:rFonts w:ascii="Calibri" w:hAnsi="Calibri"/>
        </w:rPr>
      </w:pPr>
    </w:p>
    <w:p w14:paraId="05D537CA" w14:textId="77777777" w:rsidR="009B4DD4" w:rsidRPr="009B4DD4" w:rsidRDefault="009B4DD4" w:rsidP="009B4DD4">
      <w:pPr>
        <w:spacing w:line="276" w:lineRule="auto"/>
        <w:rPr>
          <w:rFonts w:ascii="Calibri" w:hAnsi="Calibri"/>
        </w:rPr>
      </w:pPr>
      <w:r w:rsidRPr="009B4DD4">
        <w:rPr>
          <w:rFonts w:ascii="Calibri" w:hAnsi="Calibri"/>
        </w:rPr>
        <w:t xml:space="preserve">A couple of things here about the great acts of God. Don't forget God's acts of the past. Just a few verses before, the Israelites are in captivity and God sends the ten plagues. The ten plagues force Pharaoh to let the people go. But when they get to the edge of the Red Sea (this just happened!), they already forgot the past acts of God. </w:t>
      </w:r>
    </w:p>
    <w:p w14:paraId="5FC9F98D" w14:textId="77777777" w:rsidR="009B4DD4" w:rsidRPr="009B4DD4" w:rsidRDefault="009B4DD4" w:rsidP="009B4DD4">
      <w:pPr>
        <w:spacing w:line="276" w:lineRule="auto"/>
        <w:rPr>
          <w:rFonts w:ascii="Calibri" w:hAnsi="Calibri"/>
        </w:rPr>
      </w:pPr>
    </w:p>
    <w:p w14:paraId="627786C3" w14:textId="77777777" w:rsidR="009B4DD4" w:rsidRPr="009B4DD4" w:rsidRDefault="009B4DD4" w:rsidP="009B4DD4">
      <w:pPr>
        <w:spacing w:line="276" w:lineRule="auto"/>
        <w:rPr>
          <w:rFonts w:ascii="Calibri" w:hAnsi="Calibri"/>
        </w:rPr>
      </w:pPr>
      <w:r w:rsidRPr="009B4DD4">
        <w:rPr>
          <w:rFonts w:ascii="Calibri" w:hAnsi="Calibri"/>
        </w:rPr>
        <w:t>“They said to Moses, ‘Is it because there are no graves in Egypt that you have taken us away to die in the wilderness? What have you done to us by bringing us out of Egypt? Isn’t this what we told you in Egypt: Leave us alone so that we may serve the Egyptians? It would have been better for us to serve the Egyptians than to die in the wilderness’” (Exodus 14:11-13).</w:t>
      </w:r>
    </w:p>
    <w:p w14:paraId="1E79E04D" w14:textId="77777777" w:rsidR="009B4DD4" w:rsidRPr="009B4DD4" w:rsidRDefault="009B4DD4" w:rsidP="009B4DD4">
      <w:pPr>
        <w:spacing w:line="276" w:lineRule="auto"/>
        <w:rPr>
          <w:rFonts w:ascii="Calibri" w:hAnsi="Calibri"/>
        </w:rPr>
      </w:pPr>
    </w:p>
    <w:p w14:paraId="449EAE4F" w14:textId="2013DA04" w:rsidR="009B4DD4" w:rsidRPr="009B4DD4" w:rsidRDefault="009B4DD4" w:rsidP="009B4DD4">
      <w:pPr>
        <w:spacing w:line="276" w:lineRule="auto"/>
        <w:rPr>
          <w:rFonts w:ascii="Calibri" w:hAnsi="Calibri"/>
        </w:rPr>
      </w:pPr>
      <w:r w:rsidRPr="009B4DD4">
        <w:rPr>
          <w:rFonts w:ascii="Calibri" w:hAnsi="Calibri"/>
        </w:rPr>
        <w:lastRenderedPageBreak/>
        <w:t>Wait a second. You guys just saw the ten plagues. Pharaoh</w:t>
      </w:r>
      <w:r w:rsidR="00465C02">
        <w:rPr>
          <w:rFonts w:ascii="Calibri" w:hAnsi="Calibri"/>
        </w:rPr>
        <w:t>,</w:t>
      </w:r>
      <w:r w:rsidRPr="009B4DD4">
        <w:rPr>
          <w:rFonts w:ascii="Calibri" w:hAnsi="Calibri"/>
        </w:rPr>
        <w:t xml:space="preserve"> after 400 years</w:t>
      </w:r>
      <w:r w:rsidR="00465C02">
        <w:rPr>
          <w:rFonts w:ascii="Calibri" w:hAnsi="Calibri"/>
        </w:rPr>
        <w:t>,</w:t>
      </w:r>
      <w:r w:rsidRPr="009B4DD4">
        <w:rPr>
          <w:rFonts w:ascii="Calibri" w:hAnsi="Calibri"/>
        </w:rPr>
        <w:t xml:space="preserve"> just let you go. Now you're facing another challenge</w:t>
      </w:r>
      <w:r w:rsidR="00465C02">
        <w:rPr>
          <w:rFonts w:ascii="Calibri" w:hAnsi="Calibri"/>
        </w:rPr>
        <w:t>. Y</w:t>
      </w:r>
      <w:r w:rsidRPr="009B4DD4">
        <w:rPr>
          <w:rFonts w:ascii="Calibri" w:hAnsi="Calibri"/>
        </w:rPr>
        <w:t xml:space="preserve">ou want to go back and you want to die in the place that God is delivering you from. </w:t>
      </w:r>
    </w:p>
    <w:p w14:paraId="1691D95B" w14:textId="77777777" w:rsidR="009B4DD4" w:rsidRPr="009B4DD4" w:rsidRDefault="009B4DD4" w:rsidP="009B4DD4">
      <w:pPr>
        <w:spacing w:line="276" w:lineRule="auto"/>
        <w:rPr>
          <w:rFonts w:ascii="Calibri" w:hAnsi="Calibri"/>
        </w:rPr>
      </w:pPr>
    </w:p>
    <w:p w14:paraId="744C2490" w14:textId="6DC27224" w:rsidR="009B4DD4" w:rsidRPr="009B4DD4" w:rsidRDefault="009B4DD4" w:rsidP="009B4DD4">
      <w:pPr>
        <w:spacing w:line="276" w:lineRule="auto"/>
        <w:rPr>
          <w:rFonts w:ascii="Calibri" w:hAnsi="Calibri"/>
        </w:rPr>
      </w:pPr>
      <w:r w:rsidRPr="009B4DD4">
        <w:rPr>
          <w:rFonts w:ascii="Calibri" w:hAnsi="Calibri"/>
        </w:rPr>
        <w:t>Sometimes we have lived under bondage and captivity for so long we don't even know how to be free. We don't even know what it's like to walk in freedom because for so long we have walked the path of sin</w:t>
      </w:r>
      <w:r w:rsidR="00465C02">
        <w:rPr>
          <w:rFonts w:ascii="Calibri" w:hAnsi="Calibri"/>
        </w:rPr>
        <w:t xml:space="preserve">, </w:t>
      </w:r>
      <w:r w:rsidRPr="009B4DD4">
        <w:rPr>
          <w:rFonts w:ascii="Calibri" w:hAnsi="Calibri"/>
        </w:rPr>
        <w:t>destruction</w:t>
      </w:r>
      <w:r w:rsidR="00465C02">
        <w:rPr>
          <w:rFonts w:ascii="Calibri" w:hAnsi="Calibri"/>
        </w:rPr>
        <w:t xml:space="preserve">, uncertainty, </w:t>
      </w:r>
      <w:r w:rsidRPr="009B4DD4">
        <w:rPr>
          <w:rFonts w:ascii="Calibri" w:hAnsi="Calibri"/>
        </w:rPr>
        <w:t>fear</w:t>
      </w:r>
      <w:r w:rsidR="00465C02">
        <w:rPr>
          <w:rFonts w:ascii="Calibri" w:hAnsi="Calibri"/>
        </w:rPr>
        <w:t>,</w:t>
      </w:r>
      <w:r w:rsidRPr="009B4DD4">
        <w:rPr>
          <w:rFonts w:ascii="Calibri" w:hAnsi="Calibri"/>
        </w:rPr>
        <w:t xml:space="preserve"> addiction</w:t>
      </w:r>
      <w:r w:rsidR="00465C02">
        <w:rPr>
          <w:rFonts w:ascii="Calibri" w:hAnsi="Calibri"/>
        </w:rPr>
        <w:t>,</w:t>
      </w:r>
      <w:r w:rsidRPr="009B4DD4">
        <w:rPr>
          <w:rFonts w:ascii="Calibri" w:hAnsi="Calibri"/>
        </w:rPr>
        <w:t xml:space="preserve"> and whatever it may be. We've walked that path so long that when God starts to liberate us, sometimes we look back and we go, “Oh, I miss that.”</w:t>
      </w:r>
    </w:p>
    <w:p w14:paraId="2823A478" w14:textId="77777777" w:rsidR="009B4DD4" w:rsidRPr="009B4DD4" w:rsidRDefault="009B4DD4" w:rsidP="009B4DD4">
      <w:pPr>
        <w:spacing w:line="276" w:lineRule="auto"/>
        <w:rPr>
          <w:rFonts w:ascii="Calibri" w:hAnsi="Calibri"/>
        </w:rPr>
      </w:pPr>
    </w:p>
    <w:p w14:paraId="7A6968AE" w14:textId="77777777" w:rsidR="009B4DD4" w:rsidRPr="009B4DD4" w:rsidRDefault="009B4DD4" w:rsidP="009B4DD4">
      <w:pPr>
        <w:spacing w:line="276" w:lineRule="auto"/>
        <w:rPr>
          <w:rFonts w:ascii="Calibri" w:hAnsi="Calibri"/>
        </w:rPr>
      </w:pPr>
      <w:r w:rsidRPr="009B4DD4">
        <w:rPr>
          <w:rFonts w:ascii="Calibri" w:hAnsi="Calibri"/>
        </w:rPr>
        <w:t xml:space="preserve">The greatest miracle in the Old Testament almost didn't happen because the people were belly aching. They were whining. They were complaining. They forgot the past acts of God. </w:t>
      </w:r>
    </w:p>
    <w:p w14:paraId="38E1DA4A" w14:textId="77777777" w:rsidR="009B4DD4" w:rsidRPr="009B4DD4" w:rsidRDefault="009B4DD4" w:rsidP="009B4DD4">
      <w:pPr>
        <w:spacing w:line="276" w:lineRule="auto"/>
        <w:rPr>
          <w:rFonts w:ascii="Calibri" w:hAnsi="Calibri"/>
        </w:rPr>
      </w:pPr>
    </w:p>
    <w:p w14:paraId="4B80251F" w14:textId="77777777" w:rsidR="009B4DD4" w:rsidRPr="009B4DD4" w:rsidRDefault="009B4DD4" w:rsidP="009B4DD4">
      <w:pPr>
        <w:spacing w:line="276" w:lineRule="auto"/>
        <w:rPr>
          <w:rFonts w:ascii="Calibri" w:hAnsi="Calibri"/>
        </w:rPr>
      </w:pPr>
      <w:r w:rsidRPr="009B4DD4">
        <w:rPr>
          <w:rFonts w:ascii="Calibri" w:hAnsi="Calibri"/>
        </w:rPr>
        <w:t>The past acts of God are going to be the things that help you face the future. When you remember what God has done, you will see what God is going to do. Don't forget the past acts. Don't forget what God brought you out of. Don't forget what God delivered you from. Don't forget who you used to be before you met Christ. Don't forget the past acts.</w:t>
      </w:r>
    </w:p>
    <w:p w14:paraId="0E1CE0BE" w14:textId="77777777" w:rsidR="009B4DD4" w:rsidRPr="009B4DD4" w:rsidRDefault="009B4DD4" w:rsidP="009B4DD4">
      <w:pPr>
        <w:spacing w:line="276" w:lineRule="auto"/>
        <w:rPr>
          <w:rFonts w:ascii="Calibri" w:hAnsi="Calibri"/>
        </w:rPr>
      </w:pPr>
    </w:p>
    <w:p w14:paraId="04E6A1A2" w14:textId="77777777" w:rsidR="009B4DD4" w:rsidRPr="009B4DD4" w:rsidRDefault="009B4DD4" w:rsidP="009B4DD4">
      <w:pPr>
        <w:spacing w:line="276" w:lineRule="auto"/>
        <w:rPr>
          <w:rFonts w:ascii="Calibri" w:hAnsi="Calibri"/>
        </w:rPr>
      </w:pPr>
      <w:r w:rsidRPr="009B4DD4">
        <w:rPr>
          <w:rFonts w:ascii="Calibri" w:hAnsi="Calibri"/>
        </w:rPr>
        <w:t xml:space="preserve">The people immediately want to go back when they see Pharaoh's army coming after them. </w:t>
      </w:r>
    </w:p>
    <w:p w14:paraId="1ED377B4" w14:textId="77777777" w:rsidR="009B4DD4" w:rsidRPr="009B4DD4" w:rsidRDefault="009B4DD4" w:rsidP="009B4DD4">
      <w:pPr>
        <w:spacing w:line="276" w:lineRule="auto"/>
        <w:rPr>
          <w:rFonts w:ascii="Calibri" w:hAnsi="Calibri"/>
        </w:rPr>
      </w:pPr>
    </w:p>
    <w:p w14:paraId="31A4028B" w14:textId="041AE8D7" w:rsidR="009B4DD4" w:rsidRPr="009B4DD4" w:rsidRDefault="009B4DD4" w:rsidP="009B4DD4">
      <w:pPr>
        <w:spacing w:line="276" w:lineRule="auto"/>
        <w:rPr>
          <w:rFonts w:ascii="Calibri" w:hAnsi="Calibri"/>
        </w:rPr>
      </w:pPr>
      <w:r w:rsidRPr="009B4DD4">
        <w:rPr>
          <w:rFonts w:ascii="Calibri" w:hAnsi="Calibri"/>
        </w:rPr>
        <w:t xml:space="preserve">Here's a second thing, though. Big acts require big faith. If you go to Hebrews 11:29, the New Testament writer comments on this experience in </w:t>
      </w:r>
      <w:r w:rsidR="00356866">
        <w:rPr>
          <w:rFonts w:ascii="Calibri" w:hAnsi="Calibri"/>
        </w:rPr>
        <w:t>E</w:t>
      </w:r>
      <w:r w:rsidRPr="009B4DD4">
        <w:rPr>
          <w:rFonts w:ascii="Calibri" w:hAnsi="Calibri"/>
        </w:rPr>
        <w:t>xodus. If you want to learn the Old Testament, one of the greatest ways to learn it is read what the New Testament writers said about the Old Testament. Because the Bible is not two books. It's actually one book that all fits together. The Old Testament is quoted all the way through the New Testament. When the New Testament quotes the Old Testament, it tells us a lot.</w:t>
      </w:r>
    </w:p>
    <w:p w14:paraId="7C025347" w14:textId="77777777" w:rsidR="009B4DD4" w:rsidRPr="009B4DD4" w:rsidRDefault="009B4DD4" w:rsidP="009B4DD4">
      <w:pPr>
        <w:spacing w:line="276" w:lineRule="auto"/>
        <w:rPr>
          <w:rFonts w:ascii="Calibri" w:hAnsi="Calibri"/>
        </w:rPr>
      </w:pPr>
    </w:p>
    <w:p w14:paraId="0041C142" w14:textId="77777777" w:rsidR="009B4DD4" w:rsidRPr="009B4DD4" w:rsidRDefault="009B4DD4" w:rsidP="009B4DD4">
      <w:pPr>
        <w:spacing w:line="276" w:lineRule="auto"/>
        <w:rPr>
          <w:rFonts w:ascii="Calibri" w:hAnsi="Calibri"/>
        </w:rPr>
      </w:pPr>
      <w:r w:rsidRPr="009B4DD4">
        <w:rPr>
          <w:rFonts w:ascii="Calibri" w:hAnsi="Calibri"/>
        </w:rPr>
        <w:t>“By faith they crossed the Red Sea as though they were on dry land. When the Egyptians attempted to do this, they were drowned” (Hebrews 11:29).</w:t>
      </w:r>
    </w:p>
    <w:p w14:paraId="759FBB31" w14:textId="77777777" w:rsidR="009B4DD4" w:rsidRPr="009B4DD4" w:rsidRDefault="009B4DD4" w:rsidP="009B4DD4">
      <w:pPr>
        <w:spacing w:line="276" w:lineRule="auto"/>
        <w:rPr>
          <w:rFonts w:ascii="Calibri" w:hAnsi="Calibri"/>
        </w:rPr>
      </w:pPr>
    </w:p>
    <w:p w14:paraId="0BDD4C2E" w14:textId="016DB917" w:rsidR="009B4DD4" w:rsidRPr="009B4DD4" w:rsidRDefault="009B4DD4" w:rsidP="009B4DD4">
      <w:pPr>
        <w:spacing w:line="276" w:lineRule="auto"/>
        <w:rPr>
          <w:rFonts w:ascii="Calibri" w:hAnsi="Calibri"/>
        </w:rPr>
      </w:pPr>
      <w:r w:rsidRPr="009B4DD4">
        <w:rPr>
          <w:rFonts w:ascii="Calibri" w:hAnsi="Calibri"/>
        </w:rPr>
        <w:t>Notice it says, “By faith they crossed the Red Sea.” I love the word “they,” because what the writer of Hebrews is saying is that it was the faith of all of the Israelites that allowed them to cross. It's awesome for you to have faith, but how great is it to be a part of a congregation, a group of people all walking in faith? Your faith is building my faith</w:t>
      </w:r>
      <w:r w:rsidR="00465C02">
        <w:rPr>
          <w:rFonts w:ascii="Calibri" w:hAnsi="Calibri"/>
        </w:rPr>
        <w:t>,</w:t>
      </w:r>
      <w:r w:rsidRPr="009B4DD4">
        <w:rPr>
          <w:rFonts w:ascii="Calibri" w:hAnsi="Calibri"/>
        </w:rPr>
        <w:t xml:space="preserve"> and my faith is building your faith. We're praying together</w:t>
      </w:r>
      <w:r w:rsidR="009965AE">
        <w:rPr>
          <w:rFonts w:ascii="Calibri" w:hAnsi="Calibri"/>
        </w:rPr>
        <w:t>,</w:t>
      </w:r>
      <w:r w:rsidRPr="009B4DD4">
        <w:rPr>
          <w:rFonts w:ascii="Calibri" w:hAnsi="Calibri"/>
        </w:rPr>
        <w:t xml:space="preserve"> believing God together, and we're accomplishing great things together. That's the church. That's what the church is all about. The church is about the “they.”</w:t>
      </w:r>
    </w:p>
    <w:p w14:paraId="43C0287F" w14:textId="77777777" w:rsidR="009B4DD4" w:rsidRPr="009B4DD4" w:rsidRDefault="009B4DD4" w:rsidP="009B4DD4">
      <w:pPr>
        <w:spacing w:line="276" w:lineRule="auto"/>
        <w:rPr>
          <w:rFonts w:ascii="Calibri" w:hAnsi="Calibri"/>
        </w:rPr>
      </w:pPr>
    </w:p>
    <w:p w14:paraId="3DDE7B49" w14:textId="696245C6" w:rsidR="009B4DD4" w:rsidRPr="009B4DD4" w:rsidRDefault="009B4DD4" w:rsidP="009B4DD4">
      <w:pPr>
        <w:spacing w:line="276" w:lineRule="auto"/>
        <w:rPr>
          <w:rFonts w:ascii="Calibri" w:hAnsi="Calibri"/>
        </w:rPr>
      </w:pPr>
      <w:r w:rsidRPr="009B4DD4">
        <w:rPr>
          <w:rFonts w:ascii="Calibri" w:hAnsi="Calibri"/>
        </w:rPr>
        <w:lastRenderedPageBreak/>
        <w:t xml:space="preserve">I </w:t>
      </w:r>
      <w:r w:rsidR="00465C02">
        <w:rPr>
          <w:rFonts w:ascii="Calibri" w:hAnsi="Calibri"/>
        </w:rPr>
        <w:t>have</w:t>
      </w:r>
      <w:r w:rsidR="009965AE">
        <w:rPr>
          <w:rFonts w:ascii="Calibri" w:hAnsi="Calibri"/>
        </w:rPr>
        <w:t xml:space="preserve"> </w:t>
      </w:r>
      <w:r w:rsidRPr="009B4DD4">
        <w:rPr>
          <w:rFonts w:ascii="Calibri" w:hAnsi="Calibri"/>
        </w:rPr>
        <w:t xml:space="preserve">to ask you today, who </w:t>
      </w:r>
      <w:r w:rsidR="00465C02">
        <w:rPr>
          <w:rFonts w:ascii="Calibri" w:hAnsi="Calibri"/>
        </w:rPr>
        <w:t>are</w:t>
      </w:r>
      <w:r w:rsidRPr="009B4DD4">
        <w:rPr>
          <w:rFonts w:ascii="Calibri" w:hAnsi="Calibri"/>
        </w:rPr>
        <w:t xml:space="preserve"> your “they”? Who</w:t>
      </w:r>
      <w:r w:rsidR="00465C02">
        <w:rPr>
          <w:rFonts w:ascii="Calibri" w:hAnsi="Calibri"/>
        </w:rPr>
        <w:t xml:space="preserve"> are</w:t>
      </w:r>
      <w:r w:rsidRPr="009B4DD4">
        <w:rPr>
          <w:rFonts w:ascii="Calibri" w:hAnsi="Calibri"/>
        </w:rPr>
        <w:t xml:space="preserve"> the people that are standing with you and believing God for great things in your life and waiting to see the acts of God? Who</w:t>
      </w:r>
      <w:r w:rsidR="00ED6CBD">
        <w:rPr>
          <w:rFonts w:ascii="Calibri" w:hAnsi="Calibri"/>
        </w:rPr>
        <w:t xml:space="preserve"> are</w:t>
      </w:r>
      <w:r w:rsidRPr="009B4DD4">
        <w:rPr>
          <w:rFonts w:ascii="Calibri" w:hAnsi="Calibri"/>
        </w:rPr>
        <w:t xml:space="preserve"> the “they”? Who is it? </w:t>
      </w:r>
    </w:p>
    <w:p w14:paraId="1B2C6F9F" w14:textId="77777777" w:rsidR="009B4DD4" w:rsidRPr="009B4DD4" w:rsidRDefault="009B4DD4" w:rsidP="009B4DD4">
      <w:pPr>
        <w:spacing w:line="276" w:lineRule="auto"/>
        <w:rPr>
          <w:rFonts w:ascii="Calibri" w:hAnsi="Calibri"/>
        </w:rPr>
      </w:pPr>
    </w:p>
    <w:p w14:paraId="12C2E0E9" w14:textId="77777777" w:rsidR="009B4DD4" w:rsidRPr="009B4DD4" w:rsidRDefault="009B4DD4" w:rsidP="009B4DD4">
      <w:pPr>
        <w:spacing w:line="276" w:lineRule="auto"/>
        <w:rPr>
          <w:rFonts w:ascii="Calibri" w:hAnsi="Calibri"/>
        </w:rPr>
      </w:pPr>
      <w:r w:rsidRPr="009B4DD4">
        <w:rPr>
          <w:rFonts w:ascii="Calibri" w:hAnsi="Calibri"/>
        </w:rPr>
        <w:t>God's timing is always perfect. God is never early. God is never late. God is always on time.</w:t>
      </w:r>
    </w:p>
    <w:p w14:paraId="593AFC52" w14:textId="77777777" w:rsidR="009B4DD4" w:rsidRPr="009B4DD4" w:rsidRDefault="009B4DD4" w:rsidP="009B4DD4">
      <w:pPr>
        <w:spacing w:line="276" w:lineRule="auto"/>
        <w:rPr>
          <w:rFonts w:ascii="Calibri" w:hAnsi="Calibri"/>
        </w:rPr>
      </w:pPr>
    </w:p>
    <w:p w14:paraId="46EEC00A" w14:textId="4AA07729" w:rsidR="009B4DD4" w:rsidRPr="009B4DD4" w:rsidRDefault="009B4DD4" w:rsidP="009B4DD4">
      <w:pPr>
        <w:spacing w:line="276" w:lineRule="auto"/>
        <w:rPr>
          <w:rFonts w:ascii="Calibri" w:hAnsi="Calibri"/>
        </w:rPr>
      </w:pPr>
      <w:r w:rsidRPr="009B4DD4">
        <w:rPr>
          <w:rFonts w:ascii="Calibri" w:hAnsi="Calibri"/>
        </w:rPr>
        <w:t xml:space="preserve">I love Joshua 3. </w:t>
      </w:r>
      <w:r w:rsidR="001962E2">
        <w:rPr>
          <w:rFonts w:ascii="Calibri" w:hAnsi="Calibri"/>
        </w:rPr>
        <w:t>I</w:t>
      </w:r>
      <w:r w:rsidR="001962E2" w:rsidRPr="009B4DD4">
        <w:rPr>
          <w:rFonts w:ascii="Calibri" w:hAnsi="Calibri"/>
        </w:rPr>
        <w:t>t’s</w:t>
      </w:r>
      <w:r w:rsidRPr="009B4DD4">
        <w:rPr>
          <w:rFonts w:ascii="Calibri" w:hAnsi="Calibri"/>
        </w:rPr>
        <w:t xml:space="preserve"> the story of the Israelites going into the land of promise. Exodus is the leaving of the land of captivity. They wandered in the wilderness for 40 years. They finally get to the </w:t>
      </w:r>
      <w:r w:rsidR="00ED6CBD">
        <w:rPr>
          <w:rFonts w:ascii="Calibri" w:hAnsi="Calibri"/>
        </w:rPr>
        <w:t>p</w:t>
      </w:r>
      <w:r w:rsidRPr="009B4DD4">
        <w:rPr>
          <w:rFonts w:ascii="Calibri" w:hAnsi="Calibri"/>
        </w:rPr>
        <w:t xml:space="preserve">romised </w:t>
      </w:r>
      <w:r w:rsidR="00ED6CBD">
        <w:rPr>
          <w:rFonts w:ascii="Calibri" w:hAnsi="Calibri"/>
        </w:rPr>
        <w:t>l</w:t>
      </w:r>
      <w:r w:rsidRPr="009B4DD4">
        <w:rPr>
          <w:rFonts w:ascii="Calibri" w:hAnsi="Calibri"/>
        </w:rPr>
        <w:t xml:space="preserve">and in Joshua 3. They </w:t>
      </w:r>
      <w:r w:rsidR="00ED6CBD">
        <w:rPr>
          <w:rFonts w:ascii="Calibri" w:hAnsi="Calibri"/>
        </w:rPr>
        <w:t>had</w:t>
      </w:r>
      <w:r w:rsidRPr="009B4DD4">
        <w:rPr>
          <w:rFonts w:ascii="Calibri" w:hAnsi="Calibri"/>
        </w:rPr>
        <w:t xml:space="preserve"> to cross over. They had to cross over the Red Sea to leave. They had to cross over the Jordan River to enter. It’s so beautiful because in Joshua 3, the priest</w:t>
      </w:r>
      <w:r w:rsidR="00ED6CBD">
        <w:rPr>
          <w:rFonts w:ascii="Calibri" w:hAnsi="Calibri"/>
        </w:rPr>
        <w:t>s</w:t>
      </w:r>
      <w:r w:rsidRPr="009B4DD4">
        <w:rPr>
          <w:rFonts w:ascii="Calibri" w:hAnsi="Calibri"/>
        </w:rPr>
        <w:t xml:space="preserve"> grabbed the </w:t>
      </w:r>
      <w:r w:rsidR="00ED6CBD">
        <w:rPr>
          <w:rFonts w:ascii="Calibri" w:hAnsi="Calibri"/>
        </w:rPr>
        <w:t>a</w:t>
      </w:r>
      <w:r w:rsidRPr="009B4DD4">
        <w:rPr>
          <w:rFonts w:ascii="Calibri" w:hAnsi="Calibri"/>
        </w:rPr>
        <w:t xml:space="preserve">rk of the </w:t>
      </w:r>
      <w:r w:rsidR="00ED6CBD">
        <w:rPr>
          <w:rFonts w:ascii="Calibri" w:hAnsi="Calibri"/>
        </w:rPr>
        <w:t>c</w:t>
      </w:r>
      <w:r w:rsidRPr="009B4DD4">
        <w:rPr>
          <w:rFonts w:ascii="Calibri" w:hAnsi="Calibri"/>
        </w:rPr>
        <w:t>ovenant</w:t>
      </w:r>
      <w:r w:rsidR="00ED6CBD">
        <w:rPr>
          <w:rFonts w:ascii="Calibri" w:hAnsi="Calibri"/>
        </w:rPr>
        <w:t xml:space="preserve"> </w:t>
      </w:r>
      <w:r w:rsidRPr="009B4DD4">
        <w:rPr>
          <w:rFonts w:ascii="Calibri" w:hAnsi="Calibri"/>
        </w:rPr>
        <w:t>and actually st</w:t>
      </w:r>
      <w:r w:rsidR="00ED6CBD">
        <w:rPr>
          <w:rFonts w:ascii="Calibri" w:hAnsi="Calibri"/>
        </w:rPr>
        <w:t>ood</w:t>
      </w:r>
      <w:r w:rsidRPr="009B4DD4">
        <w:rPr>
          <w:rFonts w:ascii="Calibri" w:hAnsi="Calibri"/>
        </w:rPr>
        <w:t xml:space="preserve"> in the waters of the Jordan River</w:t>
      </w:r>
      <w:r w:rsidR="009965AE">
        <w:rPr>
          <w:rFonts w:ascii="Calibri" w:hAnsi="Calibri"/>
        </w:rPr>
        <w:t>,</w:t>
      </w:r>
      <w:r w:rsidRPr="009B4DD4">
        <w:rPr>
          <w:rFonts w:ascii="Calibri" w:hAnsi="Calibri"/>
        </w:rPr>
        <w:t xml:space="preserve"> waiting for God to part the waters. God parts the waters upstream to allow the entire nation to cross over to where they're going. </w:t>
      </w:r>
    </w:p>
    <w:p w14:paraId="504A08D6" w14:textId="77777777" w:rsidR="009B4DD4" w:rsidRPr="009B4DD4" w:rsidRDefault="009B4DD4" w:rsidP="009B4DD4">
      <w:pPr>
        <w:spacing w:line="276" w:lineRule="auto"/>
        <w:rPr>
          <w:rFonts w:ascii="Calibri" w:hAnsi="Calibri"/>
        </w:rPr>
      </w:pPr>
    </w:p>
    <w:p w14:paraId="4341E557" w14:textId="6F4EEC64" w:rsidR="009B4DD4" w:rsidRPr="009B4DD4" w:rsidRDefault="009B4DD4" w:rsidP="009B4DD4">
      <w:pPr>
        <w:spacing w:line="276" w:lineRule="auto"/>
        <w:rPr>
          <w:rFonts w:ascii="Calibri" w:hAnsi="Calibri"/>
        </w:rPr>
      </w:pPr>
      <w:r w:rsidRPr="009B4DD4">
        <w:rPr>
          <w:rFonts w:ascii="Calibri" w:hAnsi="Calibri"/>
        </w:rPr>
        <w:t xml:space="preserve">Can you imagine the faith of those priests, to grab the </w:t>
      </w:r>
      <w:r w:rsidR="00ED6CBD">
        <w:rPr>
          <w:rFonts w:ascii="Calibri" w:hAnsi="Calibri"/>
        </w:rPr>
        <w:t>a</w:t>
      </w:r>
      <w:r w:rsidRPr="009B4DD4">
        <w:rPr>
          <w:rFonts w:ascii="Calibri" w:hAnsi="Calibri"/>
        </w:rPr>
        <w:t xml:space="preserve">rk of the </w:t>
      </w:r>
      <w:r w:rsidR="00ED6CBD">
        <w:rPr>
          <w:rFonts w:ascii="Calibri" w:hAnsi="Calibri"/>
        </w:rPr>
        <w:t>c</w:t>
      </w:r>
      <w:r w:rsidRPr="009B4DD4">
        <w:rPr>
          <w:rFonts w:ascii="Calibri" w:hAnsi="Calibri"/>
        </w:rPr>
        <w:t xml:space="preserve">ovenant and to go stand in the water when there is nothing that is moving, there is nothing that's stirring? It's one thing to believe God when the waters are already parted. It's another thing to stand in the water in faith and to believe that God is going to deliver. </w:t>
      </w:r>
    </w:p>
    <w:p w14:paraId="52080E26" w14:textId="77777777" w:rsidR="009B4DD4" w:rsidRPr="009B4DD4" w:rsidRDefault="009B4DD4" w:rsidP="009B4DD4">
      <w:pPr>
        <w:spacing w:line="276" w:lineRule="auto"/>
        <w:rPr>
          <w:rFonts w:ascii="Calibri" w:hAnsi="Calibri"/>
        </w:rPr>
      </w:pPr>
    </w:p>
    <w:p w14:paraId="1A13B5F4" w14:textId="77777777" w:rsidR="009B4DD4" w:rsidRPr="009B4DD4" w:rsidRDefault="009B4DD4" w:rsidP="009B4DD4">
      <w:pPr>
        <w:spacing w:line="276" w:lineRule="auto"/>
        <w:rPr>
          <w:rFonts w:ascii="Calibri" w:hAnsi="Calibri"/>
        </w:rPr>
      </w:pPr>
      <w:r w:rsidRPr="009B4DD4">
        <w:rPr>
          <w:rFonts w:ascii="Calibri" w:hAnsi="Calibri"/>
        </w:rPr>
        <w:t xml:space="preserve">God acts. When God acts, we need to respond, we need to get moving. Where is God moving? Where do you need to get moving? Where is God acting? </w:t>
      </w:r>
    </w:p>
    <w:p w14:paraId="01380592" w14:textId="77777777" w:rsidR="009B4DD4" w:rsidRPr="009B4DD4" w:rsidRDefault="009B4DD4" w:rsidP="009B4DD4">
      <w:pPr>
        <w:spacing w:line="276" w:lineRule="auto"/>
        <w:rPr>
          <w:rFonts w:ascii="Calibri" w:hAnsi="Calibri"/>
        </w:rPr>
      </w:pPr>
    </w:p>
    <w:p w14:paraId="5D3A60CB" w14:textId="77777777" w:rsidR="009B4DD4" w:rsidRPr="009B4DD4" w:rsidRDefault="009B4DD4" w:rsidP="009B4DD4">
      <w:pPr>
        <w:spacing w:line="276" w:lineRule="auto"/>
        <w:rPr>
          <w:rFonts w:ascii="Calibri" w:hAnsi="Calibri"/>
          <w:b/>
          <w:bCs/>
        </w:rPr>
      </w:pPr>
      <w:r w:rsidRPr="009B4DD4">
        <w:rPr>
          <w:rFonts w:ascii="Calibri" w:hAnsi="Calibri"/>
          <w:b/>
          <w:bCs/>
        </w:rPr>
        <w:t>3. The Lord Saves…GET EXCITED</w:t>
      </w:r>
    </w:p>
    <w:p w14:paraId="23A032C7" w14:textId="77777777" w:rsidR="009B4DD4" w:rsidRPr="009B4DD4" w:rsidRDefault="009B4DD4" w:rsidP="009B4DD4">
      <w:pPr>
        <w:spacing w:line="276" w:lineRule="auto"/>
        <w:rPr>
          <w:rFonts w:ascii="Calibri" w:hAnsi="Calibri"/>
        </w:rPr>
      </w:pPr>
    </w:p>
    <w:p w14:paraId="53C8B1DE" w14:textId="0DC61BAD" w:rsidR="009B4DD4" w:rsidRPr="009B4DD4" w:rsidRDefault="009B4DD4" w:rsidP="009B4DD4">
      <w:pPr>
        <w:spacing w:line="276" w:lineRule="auto"/>
        <w:rPr>
          <w:rFonts w:ascii="Calibri" w:hAnsi="Calibri"/>
        </w:rPr>
      </w:pPr>
      <w:r w:rsidRPr="009B4DD4">
        <w:rPr>
          <w:rFonts w:ascii="Calibri" w:hAnsi="Calibri"/>
        </w:rPr>
        <w:t>“But the Israelites had walked through the sea on dry ground, with the waters like a wall to them on their right and their left.</w:t>
      </w:r>
      <w:r w:rsidR="00ED6CBD">
        <w:rPr>
          <w:rFonts w:ascii="Calibri" w:hAnsi="Calibri"/>
        </w:rPr>
        <w:t xml:space="preserve"> </w:t>
      </w:r>
      <w:r w:rsidRPr="009B4DD4">
        <w:rPr>
          <w:rFonts w:ascii="Calibri" w:hAnsi="Calibri"/>
        </w:rPr>
        <w:t>That day the Lord saved Israel from the power of the Egyptians, and Israel saw the Egyptians dead on the seashore” (Exodus 14:29-30).</w:t>
      </w:r>
    </w:p>
    <w:p w14:paraId="555C669E" w14:textId="77777777" w:rsidR="009B4DD4" w:rsidRPr="009B4DD4" w:rsidRDefault="009B4DD4" w:rsidP="009B4DD4">
      <w:pPr>
        <w:spacing w:line="276" w:lineRule="auto"/>
        <w:rPr>
          <w:rFonts w:ascii="Calibri" w:hAnsi="Calibri"/>
        </w:rPr>
      </w:pPr>
    </w:p>
    <w:p w14:paraId="54D9947D" w14:textId="6EA2A749" w:rsidR="009B4DD4" w:rsidRPr="009B4DD4" w:rsidRDefault="009B4DD4" w:rsidP="009B4DD4">
      <w:pPr>
        <w:spacing w:line="276" w:lineRule="auto"/>
        <w:rPr>
          <w:rFonts w:ascii="Calibri" w:hAnsi="Calibri"/>
        </w:rPr>
      </w:pPr>
      <w:r w:rsidRPr="009B4DD4">
        <w:rPr>
          <w:rFonts w:ascii="Calibri" w:hAnsi="Calibri"/>
        </w:rPr>
        <w:t>There's a contrast. There</w:t>
      </w:r>
      <w:r w:rsidR="00ED6CBD">
        <w:rPr>
          <w:rFonts w:ascii="Calibri" w:hAnsi="Calibri"/>
        </w:rPr>
        <w:t xml:space="preserve"> are</w:t>
      </w:r>
      <w:r w:rsidRPr="009B4DD4">
        <w:rPr>
          <w:rFonts w:ascii="Calibri" w:hAnsi="Calibri"/>
        </w:rPr>
        <w:t xml:space="preserve"> two kinds of people. Do you see it? There's the faith of the Israelites. There's the unbelief of the Egyptians. What happens? The Egyptians die and the Israelites live. The exodus is a foreshadowing</w:t>
      </w:r>
      <w:r w:rsidR="00ED6CBD">
        <w:rPr>
          <w:rFonts w:ascii="Calibri" w:hAnsi="Calibri"/>
        </w:rPr>
        <w:t>;</w:t>
      </w:r>
      <w:r w:rsidRPr="009B4DD4">
        <w:rPr>
          <w:rFonts w:ascii="Calibri" w:hAnsi="Calibri"/>
        </w:rPr>
        <w:t xml:space="preserve"> it's a picture of our own salvation. </w:t>
      </w:r>
    </w:p>
    <w:p w14:paraId="3A225820" w14:textId="77777777" w:rsidR="009B4DD4" w:rsidRPr="009B4DD4" w:rsidRDefault="009B4DD4" w:rsidP="009B4DD4">
      <w:pPr>
        <w:spacing w:line="276" w:lineRule="auto"/>
        <w:rPr>
          <w:rFonts w:ascii="Calibri" w:hAnsi="Calibri"/>
        </w:rPr>
      </w:pPr>
    </w:p>
    <w:p w14:paraId="529B9FDC" w14:textId="13BDEF4E" w:rsidR="009B4DD4" w:rsidRPr="009B4DD4" w:rsidRDefault="009B4DD4" w:rsidP="009B4DD4">
      <w:pPr>
        <w:spacing w:line="276" w:lineRule="auto"/>
        <w:rPr>
          <w:rFonts w:ascii="Calibri" w:hAnsi="Calibri"/>
        </w:rPr>
      </w:pPr>
      <w:r w:rsidRPr="009B4DD4">
        <w:rPr>
          <w:rFonts w:ascii="Calibri" w:hAnsi="Calibri"/>
        </w:rPr>
        <w:t>When we believe in Christ, when we believe in His death and His resurrection, we will live. When we don't believe, we will spiritually die. Therefore</w:t>
      </w:r>
      <w:r w:rsidR="009965AE">
        <w:rPr>
          <w:rFonts w:ascii="Calibri" w:hAnsi="Calibri"/>
        </w:rPr>
        <w:t>,</w:t>
      </w:r>
      <w:r w:rsidRPr="009B4DD4">
        <w:rPr>
          <w:rFonts w:ascii="Calibri" w:hAnsi="Calibri"/>
        </w:rPr>
        <w:t xml:space="preserve"> we should celebrate our salvation and our new birth in Christ. God is leading us out of something so He can lead us into something. </w:t>
      </w:r>
    </w:p>
    <w:p w14:paraId="3750ABC4" w14:textId="77777777" w:rsidR="009B4DD4" w:rsidRPr="009B4DD4" w:rsidRDefault="009B4DD4" w:rsidP="009B4DD4">
      <w:pPr>
        <w:spacing w:line="276" w:lineRule="auto"/>
        <w:rPr>
          <w:rFonts w:ascii="Calibri" w:hAnsi="Calibri"/>
        </w:rPr>
      </w:pPr>
    </w:p>
    <w:p w14:paraId="2CDA46CF" w14:textId="77777777" w:rsidR="009B4DD4" w:rsidRPr="009B4DD4" w:rsidRDefault="009B4DD4" w:rsidP="009B4DD4">
      <w:pPr>
        <w:spacing w:line="276" w:lineRule="auto"/>
        <w:rPr>
          <w:rFonts w:ascii="Calibri" w:hAnsi="Calibri"/>
        </w:rPr>
      </w:pPr>
      <w:r w:rsidRPr="009B4DD4">
        <w:rPr>
          <w:rFonts w:ascii="Calibri" w:hAnsi="Calibri"/>
        </w:rPr>
        <w:lastRenderedPageBreak/>
        <w:t xml:space="preserve">They started as slaves and they ended as sons. How you start doesn't have to determine how you finish. You may have lived under the control of sin, your own appetites, your own addictions, your own choices, your own whatever it may be. But you don't have to stay there. In Christ you can exodus where you are. You can leave. </w:t>
      </w:r>
    </w:p>
    <w:p w14:paraId="4CDB4D6A" w14:textId="77777777" w:rsidR="009B4DD4" w:rsidRPr="009B4DD4" w:rsidRDefault="009B4DD4" w:rsidP="009B4DD4">
      <w:pPr>
        <w:spacing w:line="276" w:lineRule="auto"/>
        <w:rPr>
          <w:rFonts w:ascii="Calibri" w:hAnsi="Calibri"/>
        </w:rPr>
      </w:pPr>
    </w:p>
    <w:p w14:paraId="1435A9A9" w14:textId="0A3BF3D3" w:rsidR="009B4DD4" w:rsidRPr="009B4DD4" w:rsidRDefault="009B4DD4" w:rsidP="009B4DD4">
      <w:pPr>
        <w:spacing w:line="276" w:lineRule="auto"/>
        <w:rPr>
          <w:rFonts w:ascii="Calibri" w:hAnsi="Calibri"/>
        </w:rPr>
      </w:pPr>
      <w:r w:rsidRPr="009B4DD4">
        <w:rPr>
          <w:rFonts w:ascii="Calibri" w:hAnsi="Calibri"/>
        </w:rPr>
        <w:t>God did the heavy lifting. Think about this. God acted. He parted the waters. God did the heavy lifting. At the cross, Jesus did the heavy lifting</w:t>
      </w:r>
      <w:r w:rsidR="00ED6CBD">
        <w:rPr>
          <w:rFonts w:ascii="Calibri" w:hAnsi="Calibri"/>
        </w:rPr>
        <w:t>.</w:t>
      </w:r>
      <w:r w:rsidRPr="009B4DD4">
        <w:rPr>
          <w:rFonts w:ascii="Calibri" w:hAnsi="Calibri"/>
        </w:rPr>
        <w:t xml:space="preserve"> God did the heavy lifting. He sent His own Son to die on the cross, to rise from the grave on the third day. He did so because He loved you and me. That's the gospel. The Lord saves. God saves us, He rescues us, He delivers us from who we used to be so that we can become who He's called us to be. </w:t>
      </w:r>
    </w:p>
    <w:p w14:paraId="69BA7D2D" w14:textId="77777777" w:rsidR="009B4DD4" w:rsidRPr="009B4DD4" w:rsidRDefault="009B4DD4" w:rsidP="009B4DD4">
      <w:pPr>
        <w:spacing w:line="276" w:lineRule="auto"/>
        <w:rPr>
          <w:rFonts w:ascii="Calibri" w:hAnsi="Calibri"/>
        </w:rPr>
      </w:pPr>
    </w:p>
    <w:p w14:paraId="32611DCF" w14:textId="2C8E88B3" w:rsidR="009B4DD4" w:rsidRPr="009B4DD4" w:rsidRDefault="009B4DD4" w:rsidP="009B4DD4">
      <w:pPr>
        <w:spacing w:line="276" w:lineRule="auto"/>
        <w:rPr>
          <w:rFonts w:ascii="Calibri" w:hAnsi="Calibri"/>
        </w:rPr>
      </w:pPr>
      <w:r w:rsidRPr="009B4DD4">
        <w:rPr>
          <w:rFonts w:ascii="Calibri" w:hAnsi="Calibri"/>
        </w:rPr>
        <w:t xml:space="preserve">Maybe you've struggled with fits of rage, losing your temper, just losing your mind. You go crazy, cursing, screaming, whatever. But Christ has come into your life, and patience and peace </w:t>
      </w:r>
      <w:r w:rsidR="00ED6CBD">
        <w:rPr>
          <w:rFonts w:ascii="Calibri" w:hAnsi="Calibri"/>
        </w:rPr>
        <w:t>are</w:t>
      </w:r>
      <w:r w:rsidRPr="009B4DD4">
        <w:rPr>
          <w:rFonts w:ascii="Calibri" w:hAnsi="Calibri"/>
        </w:rPr>
        <w:t xml:space="preserve"> starting to take over. There's an exodus. </w:t>
      </w:r>
    </w:p>
    <w:p w14:paraId="52C16EB5" w14:textId="77777777" w:rsidR="009B4DD4" w:rsidRPr="009B4DD4" w:rsidRDefault="009B4DD4" w:rsidP="009B4DD4">
      <w:pPr>
        <w:spacing w:line="276" w:lineRule="auto"/>
        <w:rPr>
          <w:rFonts w:ascii="Calibri" w:hAnsi="Calibri"/>
        </w:rPr>
      </w:pPr>
    </w:p>
    <w:p w14:paraId="61C0EDCB" w14:textId="65A64064" w:rsidR="009B4DD4" w:rsidRPr="009B4DD4" w:rsidRDefault="009B4DD4" w:rsidP="009B4DD4">
      <w:pPr>
        <w:spacing w:line="276" w:lineRule="auto"/>
        <w:rPr>
          <w:rFonts w:ascii="Calibri" w:hAnsi="Calibri"/>
        </w:rPr>
      </w:pPr>
      <w:r w:rsidRPr="009B4DD4">
        <w:rPr>
          <w:rFonts w:ascii="Calibri" w:hAnsi="Calibri"/>
        </w:rPr>
        <w:t>Maybe you have a substance dependency</w:t>
      </w:r>
      <w:r w:rsidR="00ED6CBD">
        <w:rPr>
          <w:rFonts w:ascii="Calibri" w:hAnsi="Calibri"/>
        </w:rPr>
        <w:t>, but y</w:t>
      </w:r>
      <w:r w:rsidRPr="009B4DD4">
        <w:rPr>
          <w:rFonts w:ascii="Calibri" w:hAnsi="Calibri"/>
        </w:rPr>
        <w:t xml:space="preserve">ou're starting to walk with God and you're finding yourself dependent on Jesus. Jesus is your substance. Jesus is your go-to. Jesus is what you need to fill your life up. </w:t>
      </w:r>
    </w:p>
    <w:p w14:paraId="416F6EFF" w14:textId="77777777" w:rsidR="009B4DD4" w:rsidRPr="009B4DD4" w:rsidRDefault="009B4DD4" w:rsidP="009B4DD4">
      <w:pPr>
        <w:spacing w:line="276" w:lineRule="auto"/>
        <w:rPr>
          <w:rFonts w:ascii="Calibri" w:hAnsi="Calibri"/>
        </w:rPr>
      </w:pPr>
    </w:p>
    <w:p w14:paraId="6B01F5D7" w14:textId="5209E4A8" w:rsidR="009B4DD4" w:rsidRPr="009B4DD4" w:rsidRDefault="009B4DD4" w:rsidP="009B4DD4">
      <w:pPr>
        <w:spacing w:line="276" w:lineRule="auto"/>
        <w:rPr>
          <w:rFonts w:ascii="Calibri" w:hAnsi="Calibri"/>
        </w:rPr>
      </w:pPr>
      <w:r w:rsidRPr="009B4DD4">
        <w:rPr>
          <w:rFonts w:ascii="Calibri" w:hAnsi="Calibri"/>
        </w:rPr>
        <w:t>Maybe you struggle with codependency</w:t>
      </w:r>
      <w:r w:rsidR="00ED6CBD">
        <w:rPr>
          <w:rFonts w:ascii="Calibri" w:hAnsi="Calibri"/>
        </w:rPr>
        <w:t>.</w:t>
      </w:r>
      <w:r w:rsidRPr="009B4DD4">
        <w:rPr>
          <w:rFonts w:ascii="Calibri" w:hAnsi="Calibri"/>
        </w:rPr>
        <w:t xml:space="preserve"> </w:t>
      </w:r>
      <w:r w:rsidR="00356866">
        <w:rPr>
          <w:rFonts w:ascii="Calibri" w:hAnsi="Calibri"/>
        </w:rPr>
        <w:t>“</w:t>
      </w:r>
      <w:r w:rsidRPr="009B4DD4">
        <w:rPr>
          <w:rFonts w:ascii="Calibri" w:hAnsi="Calibri"/>
        </w:rPr>
        <w:t xml:space="preserve">I always </w:t>
      </w:r>
      <w:r w:rsidR="00ED6CBD">
        <w:rPr>
          <w:rFonts w:ascii="Calibri" w:hAnsi="Calibri"/>
        </w:rPr>
        <w:t>have</w:t>
      </w:r>
      <w:r w:rsidRPr="009B4DD4">
        <w:rPr>
          <w:rFonts w:ascii="Calibri" w:hAnsi="Calibri"/>
        </w:rPr>
        <w:t xml:space="preserve"> to have somebody beside me to help me. I can't make my own choices and decisions. I </w:t>
      </w:r>
      <w:r w:rsidR="00ED6CBD">
        <w:rPr>
          <w:rFonts w:ascii="Calibri" w:hAnsi="Calibri"/>
        </w:rPr>
        <w:t>have</w:t>
      </w:r>
      <w:r w:rsidRPr="009B4DD4">
        <w:rPr>
          <w:rFonts w:ascii="Calibri" w:hAnsi="Calibri"/>
        </w:rPr>
        <w:t xml:space="preserve"> to lean on somebody else.</w:t>
      </w:r>
      <w:r w:rsidR="00356866">
        <w:rPr>
          <w:rFonts w:ascii="Calibri" w:hAnsi="Calibri"/>
        </w:rPr>
        <w:t>”</w:t>
      </w:r>
      <w:r w:rsidRPr="009B4DD4">
        <w:rPr>
          <w:rFonts w:ascii="Calibri" w:hAnsi="Calibri"/>
        </w:rPr>
        <w:t xml:space="preserve"> But you walk with God and</w:t>
      </w:r>
      <w:r w:rsidR="00ED6CBD">
        <w:rPr>
          <w:rFonts w:ascii="Calibri" w:hAnsi="Calibri"/>
        </w:rPr>
        <w:t>,</w:t>
      </w:r>
      <w:r w:rsidRPr="009B4DD4">
        <w:rPr>
          <w:rFonts w:ascii="Calibri" w:hAnsi="Calibri"/>
        </w:rPr>
        <w:t xml:space="preserve"> as you </w:t>
      </w:r>
      <w:r w:rsidR="00ED6CBD">
        <w:rPr>
          <w:rFonts w:ascii="Calibri" w:hAnsi="Calibri"/>
        </w:rPr>
        <w:t>do</w:t>
      </w:r>
      <w:r w:rsidRPr="009B4DD4">
        <w:rPr>
          <w:rFonts w:ascii="Calibri" w:hAnsi="Calibri"/>
        </w:rPr>
        <w:t xml:space="preserve">, you find that you can lean on the Lord more than your own understanding. What you need is </w:t>
      </w:r>
      <w:proofErr w:type="spellStart"/>
      <w:r w:rsidRPr="009B4DD4">
        <w:rPr>
          <w:rFonts w:ascii="Calibri" w:hAnsi="Calibri"/>
        </w:rPr>
        <w:t>not</w:t>
      </w:r>
      <w:proofErr w:type="spellEnd"/>
      <w:r w:rsidRPr="009B4DD4">
        <w:rPr>
          <w:rFonts w:ascii="Calibri" w:hAnsi="Calibri"/>
        </w:rPr>
        <w:t xml:space="preserve"> other people. You need a divine encounter with the Lord to help </w:t>
      </w:r>
      <w:proofErr w:type="gramStart"/>
      <w:r w:rsidRPr="009B4DD4">
        <w:rPr>
          <w:rFonts w:ascii="Calibri" w:hAnsi="Calibri"/>
        </w:rPr>
        <w:t>you</w:t>
      </w:r>
      <w:proofErr w:type="gramEnd"/>
      <w:r w:rsidRPr="009B4DD4">
        <w:rPr>
          <w:rFonts w:ascii="Calibri" w:hAnsi="Calibri"/>
        </w:rPr>
        <w:t xml:space="preserve"> exodus that codependent nature that you've developed. </w:t>
      </w:r>
    </w:p>
    <w:p w14:paraId="454124B4" w14:textId="77777777" w:rsidR="009B4DD4" w:rsidRPr="009B4DD4" w:rsidRDefault="009B4DD4" w:rsidP="009B4DD4">
      <w:pPr>
        <w:spacing w:line="276" w:lineRule="auto"/>
        <w:rPr>
          <w:rFonts w:ascii="Calibri" w:hAnsi="Calibri"/>
        </w:rPr>
      </w:pPr>
    </w:p>
    <w:p w14:paraId="6F29E0EF" w14:textId="77777777" w:rsidR="009B4DD4" w:rsidRPr="009B4DD4" w:rsidRDefault="009B4DD4" w:rsidP="009B4DD4">
      <w:pPr>
        <w:spacing w:line="276" w:lineRule="auto"/>
        <w:rPr>
          <w:rFonts w:ascii="Calibri" w:hAnsi="Calibri"/>
        </w:rPr>
      </w:pPr>
      <w:r w:rsidRPr="009B4DD4">
        <w:rPr>
          <w:rFonts w:ascii="Calibri" w:hAnsi="Calibri"/>
        </w:rPr>
        <w:t xml:space="preserve">Maybe you've been abused or broken, or maybe you struggle with shame. But God is bringing freedom and wholeness and happiness into your own life. </w:t>
      </w:r>
    </w:p>
    <w:p w14:paraId="34A71EF8" w14:textId="77777777" w:rsidR="009B4DD4" w:rsidRPr="009B4DD4" w:rsidRDefault="009B4DD4" w:rsidP="009B4DD4">
      <w:pPr>
        <w:spacing w:line="276" w:lineRule="auto"/>
        <w:rPr>
          <w:rFonts w:ascii="Calibri" w:hAnsi="Calibri"/>
        </w:rPr>
      </w:pPr>
    </w:p>
    <w:p w14:paraId="0A5BEA89" w14:textId="6F4836B3" w:rsidR="009B4DD4" w:rsidRPr="009B4DD4" w:rsidRDefault="009B4DD4" w:rsidP="009B4DD4">
      <w:pPr>
        <w:spacing w:line="276" w:lineRule="auto"/>
        <w:rPr>
          <w:rFonts w:ascii="Calibri" w:hAnsi="Calibri"/>
        </w:rPr>
      </w:pPr>
      <w:r w:rsidRPr="009B4DD4">
        <w:rPr>
          <w:rFonts w:ascii="Calibri" w:hAnsi="Calibri"/>
        </w:rPr>
        <w:t>We should celebrate our salvation. Guess what? They did</w:t>
      </w:r>
      <w:r w:rsidR="00356866">
        <w:rPr>
          <w:rFonts w:ascii="Calibri" w:hAnsi="Calibri"/>
        </w:rPr>
        <w:t>.</w:t>
      </w:r>
    </w:p>
    <w:p w14:paraId="03414677" w14:textId="77777777" w:rsidR="009B4DD4" w:rsidRPr="009B4DD4" w:rsidRDefault="009B4DD4" w:rsidP="009B4DD4">
      <w:pPr>
        <w:spacing w:line="276" w:lineRule="auto"/>
        <w:rPr>
          <w:rFonts w:ascii="Calibri" w:hAnsi="Calibri"/>
        </w:rPr>
      </w:pPr>
    </w:p>
    <w:p w14:paraId="7A38FBA6" w14:textId="77777777" w:rsidR="009B4DD4" w:rsidRPr="009B4DD4" w:rsidRDefault="009B4DD4" w:rsidP="009B4DD4">
      <w:pPr>
        <w:spacing w:line="276" w:lineRule="auto"/>
        <w:rPr>
          <w:rFonts w:ascii="Calibri" w:hAnsi="Calibri"/>
        </w:rPr>
      </w:pPr>
      <w:r w:rsidRPr="009B4DD4">
        <w:rPr>
          <w:rFonts w:ascii="Calibri" w:hAnsi="Calibri"/>
        </w:rPr>
        <w:t>“Then Moses and the Israelites sang this song to the LORD. They said: I will sing to the LORD, for he is highly exalted; he has thrown the horse and its rider into the sea” (Exodus 15:1).</w:t>
      </w:r>
    </w:p>
    <w:p w14:paraId="771B06E4" w14:textId="77777777" w:rsidR="009B4DD4" w:rsidRPr="009B4DD4" w:rsidRDefault="009B4DD4" w:rsidP="009B4DD4">
      <w:pPr>
        <w:spacing w:line="276" w:lineRule="auto"/>
        <w:rPr>
          <w:rFonts w:ascii="Calibri" w:hAnsi="Calibri"/>
        </w:rPr>
      </w:pPr>
    </w:p>
    <w:p w14:paraId="62E445D9" w14:textId="77777777" w:rsidR="009B4DD4" w:rsidRPr="009B4DD4" w:rsidRDefault="009B4DD4" w:rsidP="009B4DD4">
      <w:pPr>
        <w:spacing w:line="276" w:lineRule="auto"/>
        <w:rPr>
          <w:rFonts w:ascii="Calibri" w:hAnsi="Calibri"/>
        </w:rPr>
      </w:pPr>
      <w:r w:rsidRPr="009B4DD4">
        <w:rPr>
          <w:rFonts w:ascii="Calibri" w:hAnsi="Calibri"/>
        </w:rPr>
        <w:t xml:space="preserve">The people began to celebrate. They began to sing. They began to party. They began to rejoice. They began to dance. They began to just respond with such great enthusiasm. God has delivered us. </w:t>
      </w:r>
    </w:p>
    <w:p w14:paraId="6A587AC2" w14:textId="77777777" w:rsidR="009B4DD4" w:rsidRPr="009B4DD4" w:rsidRDefault="009B4DD4" w:rsidP="009B4DD4">
      <w:pPr>
        <w:spacing w:line="276" w:lineRule="auto"/>
        <w:rPr>
          <w:rFonts w:ascii="Calibri" w:hAnsi="Calibri"/>
        </w:rPr>
      </w:pPr>
    </w:p>
    <w:p w14:paraId="5F6A5804" w14:textId="77777777" w:rsidR="009B4DD4" w:rsidRPr="009B4DD4" w:rsidRDefault="009B4DD4" w:rsidP="009B4DD4">
      <w:pPr>
        <w:spacing w:line="276" w:lineRule="auto"/>
        <w:rPr>
          <w:rFonts w:ascii="Calibri" w:hAnsi="Calibri"/>
        </w:rPr>
      </w:pPr>
      <w:r w:rsidRPr="009B4DD4">
        <w:rPr>
          <w:rFonts w:ascii="Calibri" w:hAnsi="Calibri"/>
        </w:rPr>
        <w:lastRenderedPageBreak/>
        <w:t xml:space="preserve">That's a beautiful picture of our own salvation. God has delivered us. We have something to celebrate. In Christ we have the greatest gift of all. “Whosoever will believe in him will not perish, but will have everlasting life.” Is there anything more wonderful than that? </w:t>
      </w:r>
    </w:p>
    <w:p w14:paraId="0DBF6EBE" w14:textId="77777777" w:rsidR="009B4DD4" w:rsidRPr="009B4DD4" w:rsidRDefault="009B4DD4" w:rsidP="009B4DD4">
      <w:pPr>
        <w:spacing w:line="276" w:lineRule="auto"/>
        <w:rPr>
          <w:rFonts w:ascii="Calibri" w:hAnsi="Calibri"/>
        </w:rPr>
      </w:pPr>
    </w:p>
    <w:p w14:paraId="040827F9" w14:textId="073A2B71" w:rsidR="009B4DD4" w:rsidRPr="009B4DD4" w:rsidRDefault="009B4DD4" w:rsidP="009B4DD4">
      <w:pPr>
        <w:spacing w:line="276" w:lineRule="auto"/>
        <w:rPr>
          <w:rFonts w:ascii="Calibri" w:hAnsi="Calibri"/>
        </w:rPr>
      </w:pPr>
      <w:r w:rsidRPr="009B4DD4">
        <w:rPr>
          <w:rFonts w:ascii="Calibri" w:hAnsi="Calibri"/>
        </w:rPr>
        <w:t>You’re going to have the strength of God in your life because God is bringing you out of who you used to be</w:t>
      </w:r>
      <w:r w:rsidR="00ED6CBD">
        <w:rPr>
          <w:rFonts w:ascii="Calibri" w:hAnsi="Calibri"/>
        </w:rPr>
        <w:t>.</w:t>
      </w:r>
      <w:r w:rsidRPr="009B4DD4">
        <w:rPr>
          <w:rFonts w:ascii="Calibri" w:hAnsi="Calibri"/>
        </w:rPr>
        <w:t xml:space="preserve"> He's creating your new identity and your new life in Christ. The Lord says – get ready. The Lord acts – get moving. The Lord saves – we should get excited. When we do that, we'll begin to fill in the blanks of our instructions. God's strength will become a reality that will take place in our lives. </w:t>
      </w:r>
    </w:p>
    <w:p w14:paraId="47F230BB" w14:textId="77777777" w:rsidR="009B4DD4" w:rsidRPr="009B4DD4" w:rsidRDefault="009B4DD4" w:rsidP="009B4DD4">
      <w:pPr>
        <w:spacing w:line="276" w:lineRule="auto"/>
        <w:rPr>
          <w:rFonts w:ascii="Calibri" w:hAnsi="Calibri"/>
        </w:rPr>
      </w:pPr>
    </w:p>
    <w:p w14:paraId="258CC6E7" w14:textId="0EFA848C" w:rsidR="009B4DD4" w:rsidRPr="009B4DD4" w:rsidRDefault="009B4DD4" w:rsidP="009B4DD4">
      <w:pPr>
        <w:spacing w:line="276" w:lineRule="auto"/>
        <w:rPr>
          <w:rFonts w:ascii="Calibri" w:hAnsi="Calibri"/>
          <w:sz w:val="28"/>
          <w:szCs w:val="28"/>
        </w:rPr>
      </w:pPr>
      <w:r w:rsidRPr="009B4DD4">
        <w:rPr>
          <w:rFonts w:ascii="Calibri" w:hAnsi="Calibri"/>
        </w:rPr>
        <w:br w:type="page"/>
      </w:r>
      <w:r w:rsidRPr="009B4DD4">
        <w:rPr>
          <w:rFonts w:ascii="Calibri" w:hAnsi="Calibri"/>
          <w:b/>
          <w:bCs/>
          <w:sz w:val="28"/>
          <w:szCs w:val="28"/>
          <w:u w:val="single"/>
        </w:rPr>
        <w:lastRenderedPageBreak/>
        <w:t>OUTLINE</w:t>
      </w:r>
      <w:r w:rsidR="001262B9">
        <w:rPr>
          <w:rFonts w:ascii="Calibri" w:hAnsi="Calibri"/>
          <w:b/>
          <w:bCs/>
          <w:sz w:val="28"/>
          <w:szCs w:val="28"/>
          <w:u w:val="single"/>
        </w:rPr>
        <w:t>:</w:t>
      </w:r>
    </w:p>
    <w:p w14:paraId="24B76323" w14:textId="77777777" w:rsidR="009B4DD4" w:rsidRPr="009B4DD4" w:rsidRDefault="009B4DD4" w:rsidP="009B4DD4">
      <w:pPr>
        <w:spacing w:line="276" w:lineRule="auto"/>
        <w:rPr>
          <w:rFonts w:ascii="Calibri" w:hAnsi="Calibri"/>
        </w:rPr>
      </w:pPr>
    </w:p>
    <w:p w14:paraId="2A62F9AD" w14:textId="77777777" w:rsidR="009B4DD4" w:rsidRPr="009B4DD4" w:rsidRDefault="009B4DD4" w:rsidP="009B4DD4">
      <w:pPr>
        <w:spacing w:line="276" w:lineRule="auto"/>
        <w:rPr>
          <w:rFonts w:ascii="Calibri" w:hAnsi="Calibri"/>
          <w:b/>
          <w:bCs/>
        </w:rPr>
      </w:pPr>
      <w:r w:rsidRPr="009B4DD4">
        <w:rPr>
          <w:rFonts w:ascii="Calibri" w:hAnsi="Calibri"/>
          <w:b/>
          <w:bCs/>
        </w:rPr>
        <w:t>1. The Lord Says…GET READY</w:t>
      </w:r>
    </w:p>
    <w:p w14:paraId="32113206" w14:textId="77777777" w:rsidR="009B4DD4" w:rsidRPr="009B4DD4" w:rsidRDefault="009B4DD4" w:rsidP="009B4DD4">
      <w:pPr>
        <w:spacing w:line="276" w:lineRule="auto"/>
        <w:rPr>
          <w:rFonts w:ascii="Calibri" w:hAnsi="Calibri"/>
        </w:rPr>
      </w:pPr>
    </w:p>
    <w:p w14:paraId="02100643" w14:textId="77777777" w:rsidR="00ED6CBD" w:rsidRDefault="00ED6CBD" w:rsidP="009B4DD4">
      <w:pPr>
        <w:spacing w:line="276" w:lineRule="auto"/>
        <w:rPr>
          <w:rFonts w:ascii="Calibri" w:hAnsi="Calibri"/>
        </w:rPr>
      </w:pPr>
      <w:r>
        <w:rPr>
          <w:rFonts w:ascii="Calibri" w:hAnsi="Calibri"/>
        </w:rPr>
        <w:t>“</w:t>
      </w:r>
      <w:r w:rsidR="009B4DD4" w:rsidRPr="009B4DD4">
        <w:rPr>
          <w:rFonts w:ascii="Calibri" w:hAnsi="Calibri"/>
        </w:rPr>
        <w:t xml:space="preserve">The Lord said to Moses, </w:t>
      </w:r>
      <w:r>
        <w:rPr>
          <w:rFonts w:ascii="Calibri" w:hAnsi="Calibri"/>
        </w:rPr>
        <w:t>‘</w:t>
      </w:r>
      <w:r w:rsidR="009B4DD4" w:rsidRPr="009B4DD4">
        <w:rPr>
          <w:rFonts w:ascii="Calibri" w:hAnsi="Calibri"/>
        </w:rPr>
        <w:t>Why are you crying out to me? Tell the Israelites to break camp. As for you, lift up your staff, stretch out your hand over the sea, and divide it so that the Israelites can go through the sea on dry ground. As for me, I am going to harden the hearts of the Egyptians so that they will go in after them, and I will receive glory by means of Pharaoh, all his army, and his chariots and horsemen.</w:t>
      </w:r>
      <w:r>
        <w:rPr>
          <w:rFonts w:ascii="Calibri" w:hAnsi="Calibri"/>
        </w:rPr>
        <w:t>”</w:t>
      </w:r>
      <w:r w:rsidR="009B4DD4" w:rsidRPr="009B4DD4">
        <w:rPr>
          <w:rFonts w:ascii="Calibri" w:hAnsi="Calibri"/>
        </w:rPr>
        <w:t xml:space="preserve"> </w:t>
      </w:r>
    </w:p>
    <w:p w14:paraId="58B8D14B" w14:textId="034ED362" w:rsidR="009B4DD4" w:rsidRPr="009B4DD4" w:rsidRDefault="009B4DD4" w:rsidP="009B4DD4">
      <w:pPr>
        <w:spacing w:line="276" w:lineRule="auto"/>
        <w:rPr>
          <w:rFonts w:ascii="Calibri" w:hAnsi="Calibri"/>
        </w:rPr>
      </w:pPr>
      <w:r w:rsidRPr="009B4DD4">
        <w:rPr>
          <w:rFonts w:ascii="Calibri" w:hAnsi="Calibri"/>
        </w:rPr>
        <w:t>Exodus 14:15-17 (CSB)</w:t>
      </w:r>
    </w:p>
    <w:p w14:paraId="4541FE2A" w14:textId="77777777" w:rsidR="009B4DD4" w:rsidRPr="009B4DD4" w:rsidRDefault="009B4DD4" w:rsidP="009B4DD4">
      <w:pPr>
        <w:spacing w:line="276" w:lineRule="auto"/>
        <w:rPr>
          <w:rFonts w:ascii="Calibri" w:hAnsi="Calibri"/>
        </w:rPr>
      </w:pPr>
    </w:p>
    <w:p w14:paraId="0823269D" w14:textId="77777777" w:rsidR="00ED6CBD" w:rsidRDefault="00ED6CBD" w:rsidP="009B4DD4">
      <w:pPr>
        <w:spacing w:line="276" w:lineRule="auto"/>
        <w:rPr>
          <w:rFonts w:ascii="Calibri" w:hAnsi="Calibri"/>
        </w:rPr>
      </w:pPr>
      <w:r>
        <w:rPr>
          <w:rFonts w:ascii="Calibri" w:hAnsi="Calibri"/>
        </w:rPr>
        <w:t>“</w:t>
      </w:r>
      <w:r w:rsidR="009B4DD4" w:rsidRPr="009B4DD4">
        <w:rPr>
          <w:rFonts w:ascii="Calibri" w:hAnsi="Calibri"/>
        </w:rPr>
        <w:t>These all died in faith without having received the promises, but they saw them from a distance, greeted them, and confessed that they were foreigners and temporary residents on the earth.</w:t>
      </w:r>
      <w:r>
        <w:rPr>
          <w:rFonts w:ascii="Calibri" w:hAnsi="Calibri"/>
        </w:rPr>
        <w:t>”</w:t>
      </w:r>
      <w:r w:rsidR="009B4DD4" w:rsidRPr="009B4DD4">
        <w:rPr>
          <w:rFonts w:ascii="Calibri" w:hAnsi="Calibri"/>
        </w:rPr>
        <w:t xml:space="preserve"> </w:t>
      </w:r>
    </w:p>
    <w:p w14:paraId="0FC07BE2" w14:textId="328DE1FB" w:rsidR="009B4DD4" w:rsidRPr="009B4DD4" w:rsidRDefault="009B4DD4" w:rsidP="009B4DD4">
      <w:pPr>
        <w:spacing w:line="276" w:lineRule="auto"/>
        <w:rPr>
          <w:rFonts w:ascii="Calibri" w:hAnsi="Calibri"/>
        </w:rPr>
      </w:pPr>
      <w:r w:rsidRPr="009B4DD4">
        <w:rPr>
          <w:rFonts w:ascii="Calibri" w:hAnsi="Calibri"/>
        </w:rPr>
        <w:t>Hebrews 11:13 (CSB)</w:t>
      </w:r>
    </w:p>
    <w:p w14:paraId="665D52C8" w14:textId="77777777" w:rsidR="009B4DD4" w:rsidRPr="009B4DD4" w:rsidRDefault="009B4DD4" w:rsidP="009B4DD4">
      <w:pPr>
        <w:spacing w:line="276" w:lineRule="auto"/>
        <w:rPr>
          <w:rFonts w:ascii="Calibri" w:hAnsi="Calibri"/>
        </w:rPr>
      </w:pPr>
    </w:p>
    <w:p w14:paraId="0734F565" w14:textId="77777777" w:rsidR="00ED6CBD" w:rsidRDefault="00ED6CBD" w:rsidP="009B4DD4">
      <w:pPr>
        <w:spacing w:line="276" w:lineRule="auto"/>
        <w:rPr>
          <w:rFonts w:ascii="Calibri" w:hAnsi="Calibri"/>
        </w:rPr>
      </w:pPr>
      <w:r>
        <w:rPr>
          <w:rFonts w:ascii="Calibri" w:hAnsi="Calibri"/>
        </w:rPr>
        <w:t>“</w:t>
      </w:r>
      <w:r w:rsidR="009B4DD4" w:rsidRPr="009B4DD4">
        <w:rPr>
          <w:rFonts w:ascii="Calibri" w:hAnsi="Calibri"/>
        </w:rPr>
        <w:t>By faith they crossed the Red Sea as though they were on dry land. When the Egyptians attempted to do this, they were drowned.</w:t>
      </w:r>
      <w:r>
        <w:rPr>
          <w:rFonts w:ascii="Calibri" w:hAnsi="Calibri"/>
        </w:rPr>
        <w:t>”</w:t>
      </w:r>
      <w:r w:rsidR="009B4DD4" w:rsidRPr="009B4DD4">
        <w:rPr>
          <w:rFonts w:ascii="Calibri" w:hAnsi="Calibri"/>
        </w:rPr>
        <w:t xml:space="preserve"> </w:t>
      </w:r>
    </w:p>
    <w:p w14:paraId="253DC003" w14:textId="5EEB62AA" w:rsidR="009B4DD4" w:rsidRPr="009B4DD4" w:rsidRDefault="009B4DD4" w:rsidP="009B4DD4">
      <w:pPr>
        <w:spacing w:line="276" w:lineRule="auto"/>
        <w:rPr>
          <w:rFonts w:ascii="Calibri" w:hAnsi="Calibri"/>
        </w:rPr>
      </w:pPr>
      <w:r w:rsidRPr="009B4DD4">
        <w:rPr>
          <w:rFonts w:ascii="Calibri" w:hAnsi="Calibri"/>
        </w:rPr>
        <w:t>Hebrews 11:29 (CSB)</w:t>
      </w:r>
    </w:p>
    <w:p w14:paraId="4CFC0882" w14:textId="77777777" w:rsidR="009B4DD4" w:rsidRPr="009B4DD4" w:rsidRDefault="009B4DD4" w:rsidP="009B4DD4">
      <w:pPr>
        <w:spacing w:line="276" w:lineRule="auto"/>
        <w:rPr>
          <w:rFonts w:ascii="Calibri" w:hAnsi="Calibri"/>
        </w:rPr>
      </w:pPr>
    </w:p>
    <w:p w14:paraId="7BDF3FC2" w14:textId="77777777" w:rsidR="009B4DD4" w:rsidRPr="009B4DD4" w:rsidRDefault="009B4DD4" w:rsidP="009B4DD4">
      <w:pPr>
        <w:spacing w:line="276" w:lineRule="auto"/>
        <w:rPr>
          <w:rFonts w:ascii="Calibri" w:hAnsi="Calibri"/>
          <w:b/>
          <w:bCs/>
        </w:rPr>
      </w:pPr>
      <w:r w:rsidRPr="009B4DD4">
        <w:rPr>
          <w:rFonts w:ascii="Calibri" w:hAnsi="Calibri"/>
          <w:b/>
          <w:bCs/>
        </w:rPr>
        <w:t>2. The Lord Acts…GET MOVING</w:t>
      </w:r>
    </w:p>
    <w:p w14:paraId="3E9E0231" w14:textId="77777777" w:rsidR="009B4DD4" w:rsidRPr="009B4DD4" w:rsidRDefault="009B4DD4" w:rsidP="009B4DD4">
      <w:pPr>
        <w:spacing w:line="276" w:lineRule="auto"/>
        <w:rPr>
          <w:rFonts w:ascii="Calibri" w:hAnsi="Calibri"/>
        </w:rPr>
      </w:pPr>
    </w:p>
    <w:p w14:paraId="6D95223A" w14:textId="77777777" w:rsidR="00ED6CBD" w:rsidRDefault="00ED6CBD" w:rsidP="009B4DD4">
      <w:pPr>
        <w:spacing w:line="276" w:lineRule="auto"/>
        <w:rPr>
          <w:rFonts w:ascii="Calibri" w:hAnsi="Calibri"/>
        </w:rPr>
      </w:pPr>
      <w:r>
        <w:rPr>
          <w:rFonts w:ascii="Calibri" w:hAnsi="Calibri"/>
        </w:rPr>
        <w:t>“</w:t>
      </w:r>
      <w:r w:rsidR="009B4DD4" w:rsidRPr="009B4DD4">
        <w:rPr>
          <w:rFonts w:ascii="Calibri" w:hAnsi="Calibri"/>
        </w:rPr>
        <w:t>Then Moses stretched out his hand over the sea. The Lord drove the sea back with a powerful east wind all that night and turned the sea into dry land. So the waters were divided, and the Israelites went through the sea on dry ground, with the waters like a wall to them on their right and their left.</w:t>
      </w:r>
      <w:r>
        <w:rPr>
          <w:rFonts w:ascii="Calibri" w:hAnsi="Calibri"/>
        </w:rPr>
        <w:t>”</w:t>
      </w:r>
      <w:r w:rsidR="009B4DD4" w:rsidRPr="009B4DD4">
        <w:rPr>
          <w:rFonts w:ascii="Calibri" w:hAnsi="Calibri"/>
        </w:rPr>
        <w:t xml:space="preserve"> </w:t>
      </w:r>
    </w:p>
    <w:p w14:paraId="4EC6F06F" w14:textId="2AA741D4" w:rsidR="009B4DD4" w:rsidRPr="009B4DD4" w:rsidRDefault="009B4DD4" w:rsidP="009B4DD4">
      <w:pPr>
        <w:spacing w:line="276" w:lineRule="auto"/>
        <w:rPr>
          <w:rFonts w:ascii="Calibri" w:hAnsi="Calibri"/>
        </w:rPr>
      </w:pPr>
      <w:r w:rsidRPr="009B4DD4">
        <w:rPr>
          <w:rFonts w:ascii="Calibri" w:hAnsi="Calibri"/>
        </w:rPr>
        <w:t>Exodus 14:21-22 (CSB)</w:t>
      </w:r>
    </w:p>
    <w:p w14:paraId="4102BBF9" w14:textId="77777777" w:rsidR="009B4DD4" w:rsidRPr="009B4DD4" w:rsidRDefault="009B4DD4" w:rsidP="009B4DD4">
      <w:pPr>
        <w:spacing w:line="276" w:lineRule="auto"/>
        <w:rPr>
          <w:rFonts w:ascii="Calibri" w:hAnsi="Calibri"/>
        </w:rPr>
      </w:pPr>
    </w:p>
    <w:p w14:paraId="20F21DA5" w14:textId="77777777" w:rsidR="009B4DD4" w:rsidRPr="009B4DD4" w:rsidRDefault="009B4DD4" w:rsidP="009B4DD4">
      <w:pPr>
        <w:spacing w:line="276" w:lineRule="auto"/>
        <w:rPr>
          <w:rFonts w:ascii="Calibri" w:hAnsi="Calibri"/>
          <w:b/>
          <w:bCs/>
        </w:rPr>
      </w:pPr>
      <w:r w:rsidRPr="009B4DD4">
        <w:rPr>
          <w:rFonts w:ascii="Calibri" w:hAnsi="Calibri"/>
          <w:b/>
          <w:bCs/>
        </w:rPr>
        <w:t>3. The Lord Saves…GET EXCITED</w:t>
      </w:r>
    </w:p>
    <w:p w14:paraId="036802C9" w14:textId="77777777" w:rsidR="009B4DD4" w:rsidRPr="009B4DD4" w:rsidRDefault="009B4DD4" w:rsidP="009B4DD4">
      <w:pPr>
        <w:spacing w:line="276" w:lineRule="auto"/>
        <w:rPr>
          <w:rFonts w:ascii="Calibri" w:hAnsi="Calibri"/>
        </w:rPr>
      </w:pPr>
    </w:p>
    <w:p w14:paraId="3CDC1A66" w14:textId="77777777" w:rsidR="00ED6CBD" w:rsidRDefault="00ED6CBD" w:rsidP="009B4DD4">
      <w:pPr>
        <w:spacing w:line="276" w:lineRule="auto"/>
        <w:rPr>
          <w:rFonts w:ascii="Calibri" w:hAnsi="Calibri"/>
        </w:rPr>
      </w:pPr>
      <w:r>
        <w:rPr>
          <w:rFonts w:ascii="Calibri" w:hAnsi="Calibri"/>
        </w:rPr>
        <w:t>“</w:t>
      </w:r>
      <w:r w:rsidR="009B4DD4" w:rsidRPr="009B4DD4">
        <w:rPr>
          <w:rFonts w:ascii="Calibri" w:hAnsi="Calibri"/>
        </w:rPr>
        <w:t>But the Israelites had walked through the sea on dry ground, with the waters like a wall to them on their right and their left.</w:t>
      </w:r>
      <w:r>
        <w:rPr>
          <w:rFonts w:ascii="Calibri" w:hAnsi="Calibri"/>
        </w:rPr>
        <w:t xml:space="preserve"> </w:t>
      </w:r>
      <w:r w:rsidR="009B4DD4" w:rsidRPr="009B4DD4">
        <w:rPr>
          <w:rFonts w:ascii="Calibri" w:hAnsi="Calibri"/>
        </w:rPr>
        <w:t>That day the Lord saved Israel from the power of the Egyptians, and Israel saw the Egyptians dead on the seashore.</w:t>
      </w:r>
      <w:r>
        <w:rPr>
          <w:rFonts w:ascii="Calibri" w:hAnsi="Calibri"/>
        </w:rPr>
        <w:t>”</w:t>
      </w:r>
      <w:r w:rsidR="009B4DD4" w:rsidRPr="009B4DD4">
        <w:rPr>
          <w:rFonts w:ascii="Calibri" w:hAnsi="Calibri"/>
        </w:rPr>
        <w:t xml:space="preserve"> </w:t>
      </w:r>
    </w:p>
    <w:p w14:paraId="483F8334" w14:textId="541B781F" w:rsidR="009B4DD4" w:rsidRPr="009B4DD4" w:rsidRDefault="009B4DD4" w:rsidP="009B4DD4">
      <w:pPr>
        <w:spacing w:line="276" w:lineRule="auto"/>
        <w:rPr>
          <w:rFonts w:ascii="Calibri" w:hAnsi="Calibri"/>
        </w:rPr>
      </w:pPr>
      <w:r w:rsidRPr="009B4DD4">
        <w:rPr>
          <w:rFonts w:ascii="Calibri" w:hAnsi="Calibri"/>
        </w:rPr>
        <w:t>Exodus 14:29-30 (CSB)</w:t>
      </w:r>
    </w:p>
    <w:p w14:paraId="479945D8" w14:textId="77777777" w:rsidR="009B4DD4" w:rsidRPr="009B4DD4" w:rsidRDefault="009B4DD4" w:rsidP="009B4DD4">
      <w:pPr>
        <w:spacing w:line="276" w:lineRule="auto"/>
        <w:rPr>
          <w:rFonts w:ascii="Calibri" w:hAnsi="Calibri"/>
        </w:rPr>
      </w:pPr>
    </w:p>
    <w:p w14:paraId="79DA1DF6" w14:textId="77777777" w:rsidR="00ED6CBD" w:rsidRDefault="00ED6CBD" w:rsidP="009B4DD4">
      <w:pPr>
        <w:spacing w:line="276" w:lineRule="auto"/>
        <w:rPr>
          <w:rFonts w:ascii="Calibri" w:hAnsi="Calibri"/>
        </w:rPr>
      </w:pPr>
      <w:r>
        <w:rPr>
          <w:rFonts w:ascii="Calibri" w:hAnsi="Calibri"/>
        </w:rPr>
        <w:t>“</w:t>
      </w:r>
      <w:r w:rsidR="009B4DD4" w:rsidRPr="009B4DD4">
        <w:rPr>
          <w:rFonts w:ascii="Calibri" w:hAnsi="Calibri"/>
        </w:rPr>
        <w:t xml:space="preserve">The Lord said to Moses, </w:t>
      </w:r>
      <w:r>
        <w:rPr>
          <w:rFonts w:ascii="Calibri" w:hAnsi="Calibri"/>
        </w:rPr>
        <w:t>‘</w:t>
      </w:r>
      <w:r w:rsidR="009B4DD4" w:rsidRPr="009B4DD4">
        <w:rPr>
          <w:rFonts w:ascii="Calibri" w:hAnsi="Calibri"/>
        </w:rPr>
        <w:t>Why are you crying out to me? Tell the Israelites to break camp.</w:t>
      </w:r>
      <w:r>
        <w:rPr>
          <w:rFonts w:ascii="Calibri" w:hAnsi="Calibri"/>
        </w:rPr>
        <w:t>’”</w:t>
      </w:r>
      <w:r w:rsidR="009B4DD4" w:rsidRPr="009B4DD4">
        <w:rPr>
          <w:rFonts w:ascii="Calibri" w:hAnsi="Calibri"/>
        </w:rPr>
        <w:t xml:space="preserve"> </w:t>
      </w:r>
    </w:p>
    <w:p w14:paraId="12E548F9" w14:textId="3FBC617A" w:rsidR="009D7446" w:rsidRPr="00AA5ED6" w:rsidRDefault="009B4DD4" w:rsidP="009E4AB7">
      <w:pPr>
        <w:spacing w:line="276" w:lineRule="auto"/>
        <w:rPr>
          <w:rFonts w:ascii="Calibri" w:hAnsi="Calibri"/>
        </w:rPr>
      </w:pPr>
      <w:r w:rsidRPr="009B4DD4">
        <w:rPr>
          <w:rFonts w:ascii="Calibri" w:hAnsi="Calibri"/>
        </w:rPr>
        <w:t>Exodus 14:15 (CSB)</w:t>
      </w:r>
    </w:p>
    <w:sectPr w:rsidR="009D7446" w:rsidRPr="00AA5ED6">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EC4D4" w14:textId="77777777" w:rsidR="008425B9" w:rsidRDefault="008425B9">
      <w:r>
        <w:separator/>
      </w:r>
    </w:p>
  </w:endnote>
  <w:endnote w:type="continuationSeparator" w:id="0">
    <w:p w14:paraId="06B855F5" w14:textId="77777777" w:rsidR="008425B9" w:rsidRDefault="008425B9">
      <w:r>
        <w:continuationSeparator/>
      </w:r>
    </w:p>
  </w:endnote>
  <w:endnote w:type="continuationNotice" w:id="1">
    <w:p w14:paraId="184AD661" w14:textId="77777777" w:rsidR="008425B9" w:rsidRDefault="008425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36C6B" w14:textId="77777777" w:rsidR="00BE3F08" w:rsidRDefault="00BE3F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981E0" w14:textId="77777777" w:rsidR="005E7A87" w:rsidRDefault="000D064C" w:rsidP="00E001F4">
    <w:pPr>
      <w:pStyle w:val="Footer"/>
      <w:jc w:val="right"/>
    </w:pPr>
    <w:r>
      <w:tab/>
    </w:r>
  </w:p>
  <w:p w14:paraId="12D86930" w14:textId="07085826" w:rsidR="000D064C" w:rsidRPr="00E001F4" w:rsidRDefault="00A11D21" w:rsidP="00A11D21">
    <w:pPr>
      <w:pStyle w:val="Footer"/>
      <w:rPr>
        <w:rFonts w:ascii="Calibri" w:hAnsi="Calibri"/>
      </w:rPr>
    </w:pPr>
    <w:r>
      <w:rPr>
        <w:rFonts w:ascii="Calibri" w:hAnsi="Calibri"/>
        <w:b/>
        <w:bCs/>
      </w:rPr>
      <w:tab/>
    </w:r>
    <w:r w:rsidR="002C6F20">
      <w:rPr>
        <w:rFonts w:ascii="Calibri" w:hAnsi="Calibri"/>
        <w:b/>
        <w:bCs/>
      </w:rPr>
      <w:t>Stronger Than Ever</w:t>
    </w:r>
    <w:r w:rsidR="000D064C" w:rsidRPr="00E001F4">
      <w:rPr>
        <w:rFonts w:ascii="Calibri" w:hAnsi="Calibri"/>
        <w:b/>
        <w:bCs/>
      </w:rPr>
      <w:t>—</w:t>
    </w:r>
    <w:r w:rsidR="00B47A64">
      <w:rPr>
        <w:rFonts w:ascii="Calibri" w:hAnsi="Calibri"/>
        <w:b/>
        <w:bCs/>
      </w:rPr>
      <w:t>M</w:t>
    </w:r>
    <w:r w:rsidR="002C6F20">
      <w:rPr>
        <w:rFonts w:ascii="Calibri" w:hAnsi="Calibri"/>
        <w:b/>
        <w:bCs/>
      </w:rPr>
      <w:t xml:space="preserve">uscle </w:t>
    </w:r>
    <w:proofErr w:type="gramStart"/>
    <w:r w:rsidR="002C6F20">
      <w:rPr>
        <w:rFonts w:ascii="Calibri" w:hAnsi="Calibri"/>
        <w:b/>
        <w:bCs/>
      </w:rPr>
      <w:t>From</w:t>
    </w:r>
    <w:proofErr w:type="gramEnd"/>
    <w:r w:rsidR="002C6F20">
      <w:rPr>
        <w:rFonts w:ascii="Calibri" w:hAnsi="Calibri"/>
        <w:b/>
        <w:bCs/>
      </w:rPr>
      <w:t xml:space="preserve"> The Red Sea</w:t>
    </w:r>
    <w:r w:rsidR="009B4DD4">
      <w:rPr>
        <w:rFonts w:ascii="Calibri" w:hAnsi="Calibri"/>
        <w:b/>
        <w:bCs/>
      </w:rPr>
      <w:t xml:space="preserve"> Part 2</w:t>
    </w:r>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p>
  <w:p w14:paraId="1347FEC1" w14:textId="77777777" w:rsidR="000D064C" w:rsidRDefault="000D06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D8BD0" w14:textId="77777777" w:rsidR="00BE3F08" w:rsidRDefault="00BE3F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9F8EA" w14:textId="77777777" w:rsidR="008425B9" w:rsidRDefault="008425B9">
      <w:r>
        <w:separator/>
      </w:r>
    </w:p>
  </w:footnote>
  <w:footnote w:type="continuationSeparator" w:id="0">
    <w:p w14:paraId="63595D3C" w14:textId="77777777" w:rsidR="008425B9" w:rsidRDefault="008425B9">
      <w:r>
        <w:continuationSeparator/>
      </w:r>
    </w:p>
  </w:footnote>
  <w:footnote w:type="continuationNotice" w:id="1">
    <w:p w14:paraId="0DB7800E" w14:textId="77777777" w:rsidR="008425B9" w:rsidRDefault="008425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E120B" w14:textId="77777777" w:rsidR="005E7A87" w:rsidRDefault="005E7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32015" w14:textId="77777777" w:rsidR="000D064C" w:rsidRDefault="000D064C">
    <w:pPr>
      <w:pStyle w:val="Header"/>
    </w:pPr>
  </w:p>
  <w:p w14:paraId="5F7291E8"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075E4" w14:textId="77777777" w:rsidR="005E7A87" w:rsidRDefault="005E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04979019">
    <w:abstractNumId w:val="8"/>
  </w:num>
  <w:num w:numId="2" w16cid:durableId="2137942001">
    <w:abstractNumId w:val="6"/>
  </w:num>
  <w:num w:numId="3" w16cid:durableId="1394428283">
    <w:abstractNumId w:val="5"/>
  </w:num>
  <w:num w:numId="4" w16cid:durableId="711808478">
    <w:abstractNumId w:val="4"/>
  </w:num>
  <w:num w:numId="5" w16cid:durableId="1534273392">
    <w:abstractNumId w:val="7"/>
  </w:num>
  <w:num w:numId="6" w16cid:durableId="919826270">
    <w:abstractNumId w:val="3"/>
  </w:num>
  <w:num w:numId="7" w16cid:durableId="800345066">
    <w:abstractNumId w:val="2"/>
  </w:num>
  <w:num w:numId="8" w16cid:durableId="332336495">
    <w:abstractNumId w:val="1"/>
  </w:num>
  <w:num w:numId="9" w16cid:durableId="80835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72E68D70-2F0C-4244-8779-4C970D6EC2C8}"/>
    <w:docVar w:name="dgnword-eventsink" w:val="66079520"/>
  </w:docVars>
  <w:rsids>
    <w:rsidRoot w:val="00866B7A"/>
    <w:rsid w:val="00002C62"/>
    <w:rsid w:val="000058A9"/>
    <w:rsid w:val="000101D8"/>
    <w:rsid w:val="000122AD"/>
    <w:rsid w:val="00013A7D"/>
    <w:rsid w:val="00026902"/>
    <w:rsid w:val="00026CF2"/>
    <w:rsid w:val="000427BF"/>
    <w:rsid w:val="00045681"/>
    <w:rsid w:val="000529A4"/>
    <w:rsid w:val="000732B4"/>
    <w:rsid w:val="000759AA"/>
    <w:rsid w:val="00077C2D"/>
    <w:rsid w:val="00082D3E"/>
    <w:rsid w:val="0008638E"/>
    <w:rsid w:val="00091F2C"/>
    <w:rsid w:val="00095757"/>
    <w:rsid w:val="000966E0"/>
    <w:rsid w:val="000A14EA"/>
    <w:rsid w:val="000B327E"/>
    <w:rsid w:val="000C27DD"/>
    <w:rsid w:val="000D064C"/>
    <w:rsid w:val="000D6515"/>
    <w:rsid w:val="000E5645"/>
    <w:rsid w:val="000F352B"/>
    <w:rsid w:val="000F3E99"/>
    <w:rsid w:val="000F78CC"/>
    <w:rsid w:val="00100E61"/>
    <w:rsid w:val="00101707"/>
    <w:rsid w:val="00115B54"/>
    <w:rsid w:val="001262B9"/>
    <w:rsid w:val="001307E2"/>
    <w:rsid w:val="00134671"/>
    <w:rsid w:val="00134822"/>
    <w:rsid w:val="00135D5D"/>
    <w:rsid w:val="00144288"/>
    <w:rsid w:val="001461B1"/>
    <w:rsid w:val="001822A0"/>
    <w:rsid w:val="00185CA0"/>
    <w:rsid w:val="001903F1"/>
    <w:rsid w:val="001962E2"/>
    <w:rsid w:val="001A2F4C"/>
    <w:rsid w:val="001A3BD3"/>
    <w:rsid w:val="001A4038"/>
    <w:rsid w:val="001C6DAF"/>
    <w:rsid w:val="001E3993"/>
    <w:rsid w:val="001F2E97"/>
    <w:rsid w:val="001F736C"/>
    <w:rsid w:val="002252B6"/>
    <w:rsid w:val="002255D9"/>
    <w:rsid w:val="00236AB3"/>
    <w:rsid w:val="00255946"/>
    <w:rsid w:val="00274BB9"/>
    <w:rsid w:val="0028034F"/>
    <w:rsid w:val="00285843"/>
    <w:rsid w:val="00290511"/>
    <w:rsid w:val="002A27F0"/>
    <w:rsid w:val="002B71A4"/>
    <w:rsid w:val="002B7D3B"/>
    <w:rsid w:val="002B7DA4"/>
    <w:rsid w:val="002C6F20"/>
    <w:rsid w:val="002D3E02"/>
    <w:rsid w:val="002D6FF3"/>
    <w:rsid w:val="002E1AD4"/>
    <w:rsid w:val="002F3A62"/>
    <w:rsid w:val="002F6231"/>
    <w:rsid w:val="00313F0F"/>
    <w:rsid w:val="003259AC"/>
    <w:rsid w:val="00327235"/>
    <w:rsid w:val="003351DD"/>
    <w:rsid w:val="003360D2"/>
    <w:rsid w:val="0034188B"/>
    <w:rsid w:val="00346C31"/>
    <w:rsid w:val="00356866"/>
    <w:rsid w:val="003749C4"/>
    <w:rsid w:val="00386B56"/>
    <w:rsid w:val="00394E73"/>
    <w:rsid w:val="00397EA2"/>
    <w:rsid w:val="003B4BBB"/>
    <w:rsid w:val="003D2E36"/>
    <w:rsid w:val="003E0C7C"/>
    <w:rsid w:val="003E3313"/>
    <w:rsid w:val="003E6080"/>
    <w:rsid w:val="003F23DC"/>
    <w:rsid w:val="003F47C1"/>
    <w:rsid w:val="003F6FC6"/>
    <w:rsid w:val="00403663"/>
    <w:rsid w:val="00404A59"/>
    <w:rsid w:val="0042042A"/>
    <w:rsid w:val="00423B74"/>
    <w:rsid w:val="00427806"/>
    <w:rsid w:val="00436846"/>
    <w:rsid w:val="00440449"/>
    <w:rsid w:val="00442464"/>
    <w:rsid w:val="00447886"/>
    <w:rsid w:val="004511A1"/>
    <w:rsid w:val="00465C02"/>
    <w:rsid w:val="00475034"/>
    <w:rsid w:val="004816A2"/>
    <w:rsid w:val="004A349B"/>
    <w:rsid w:val="004A73C5"/>
    <w:rsid w:val="004B25B5"/>
    <w:rsid w:val="004C3050"/>
    <w:rsid w:val="004C5E5A"/>
    <w:rsid w:val="004D1C32"/>
    <w:rsid w:val="004E7372"/>
    <w:rsid w:val="004F0A3D"/>
    <w:rsid w:val="00504A84"/>
    <w:rsid w:val="005135BB"/>
    <w:rsid w:val="00514E43"/>
    <w:rsid w:val="005250E7"/>
    <w:rsid w:val="00554E4A"/>
    <w:rsid w:val="0057422B"/>
    <w:rsid w:val="00582FFE"/>
    <w:rsid w:val="00585F84"/>
    <w:rsid w:val="005865B4"/>
    <w:rsid w:val="005922EB"/>
    <w:rsid w:val="005B2103"/>
    <w:rsid w:val="005B43AA"/>
    <w:rsid w:val="005B5A7B"/>
    <w:rsid w:val="005C25AD"/>
    <w:rsid w:val="005D45B6"/>
    <w:rsid w:val="005E1B8C"/>
    <w:rsid w:val="005E3D64"/>
    <w:rsid w:val="005E7A87"/>
    <w:rsid w:val="0062720A"/>
    <w:rsid w:val="00631CBE"/>
    <w:rsid w:val="006652C7"/>
    <w:rsid w:val="006666D7"/>
    <w:rsid w:val="00672F9E"/>
    <w:rsid w:val="00676E96"/>
    <w:rsid w:val="006A24A7"/>
    <w:rsid w:val="006A6FCB"/>
    <w:rsid w:val="006B7862"/>
    <w:rsid w:val="006C4559"/>
    <w:rsid w:val="006C6519"/>
    <w:rsid w:val="006D24DF"/>
    <w:rsid w:val="006D3136"/>
    <w:rsid w:val="006D3F80"/>
    <w:rsid w:val="006D5364"/>
    <w:rsid w:val="006E4F39"/>
    <w:rsid w:val="006E77E6"/>
    <w:rsid w:val="00702914"/>
    <w:rsid w:val="007630E7"/>
    <w:rsid w:val="00791189"/>
    <w:rsid w:val="007960BA"/>
    <w:rsid w:val="007A6325"/>
    <w:rsid w:val="007C5C95"/>
    <w:rsid w:val="007E1319"/>
    <w:rsid w:val="007F5E3F"/>
    <w:rsid w:val="008073BF"/>
    <w:rsid w:val="008356BD"/>
    <w:rsid w:val="0084063F"/>
    <w:rsid w:val="008425B9"/>
    <w:rsid w:val="00857099"/>
    <w:rsid w:val="00861BBA"/>
    <w:rsid w:val="00864F4A"/>
    <w:rsid w:val="00866B7A"/>
    <w:rsid w:val="00870C4A"/>
    <w:rsid w:val="00872B1A"/>
    <w:rsid w:val="00873D30"/>
    <w:rsid w:val="00890144"/>
    <w:rsid w:val="00894E92"/>
    <w:rsid w:val="00895E2E"/>
    <w:rsid w:val="008B653B"/>
    <w:rsid w:val="008C653F"/>
    <w:rsid w:val="008D3643"/>
    <w:rsid w:val="008E54BF"/>
    <w:rsid w:val="00907C7C"/>
    <w:rsid w:val="0091120A"/>
    <w:rsid w:val="00911AC1"/>
    <w:rsid w:val="00915AB5"/>
    <w:rsid w:val="009175B4"/>
    <w:rsid w:val="00923C10"/>
    <w:rsid w:val="00937628"/>
    <w:rsid w:val="009417A7"/>
    <w:rsid w:val="00951E3F"/>
    <w:rsid w:val="00956D2C"/>
    <w:rsid w:val="00963031"/>
    <w:rsid w:val="00972B7A"/>
    <w:rsid w:val="00994505"/>
    <w:rsid w:val="00994C85"/>
    <w:rsid w:val="009965AE"/>
    <w:rsid w:val="009969D3"/>
    <w:rsid w:val="009A3C4F"/>
    <w:rsid w:val="009A6DB5"/>
    <w:rsid w:val="009B0874"/>
    <w:rsid w:val="009B1AFB"/>
    <w:rsid w:val="009B35B5"/>
    <w:rsid w:val="009B408E"/>
    <w:rsid w:val="009B4DD4"/>
    <w:rsid w:val="009B5711"/>
    <w:rsid w:val="009B579B"/>
    <w:rsid w:val="009B66A5"/>
    <w:rsid w:val="009B6985"/>
    <w:rsid w:val="009C6F15"/>
    <w:rsid w:val="009D293D"/>
    <w:rsid w:val="009D7446"/>
    <w:rsid w:val="009E04CE"/>
    <w:rsid w:val="009E4AB7"/>
    <w:rsid w:val="009E5D50"/>
    <w:rsid w:val="009F6672"/>
    <w:rsid w:val="00A0763F"/>
    <w:rsid w:val="00A11D21"/>
    <w:rsid w:val="00A43A90"/>
    <w:rsid w:val="00A51274"/>
    <w:rsid w:val="00A51B63"/>
    <w:rsid w:val="00A64FC4"/>
    <w:rsid w:val="00A83591"/>
    <w:rsid w:val="00A93495"/>
    <w:rsid w:val="00AA5ED6"/>
    <w:rsid w:val="00AB12C5"/>
    <w:rsid w:val="00AC1B83"/>
    <w:rsid w:val="00AF468A"/>
    <w:rsid w:val="00AF5DF7"/>
    <w:rsid w:val="00B03B8B"/>
    <w:rsid w:val="00B10327"/>
    <w:rsid w:val="00B158DB"/>
    <w:rsid w:val="00B3092B"/>
    <w:rsid w:val="00B40364"/>
    <w:rsid w:val="00B47A64"/>
    <w:rsid w:val="00B56A4D"/>
    <w:rsid w:val="00B604D0"/>
    <w:rsid w:val="00B92770"/>
    <w:rsid w:val="00B940D4"/>
    <w:rsid w:val="00BA7A74"/>
    <w:rsid w:val="00BC10B4"/>
    <w:rsid w:val="00BD145D"/>
    <w:rsid w:val="00BD21E1"/>
    <w:rsid w:val="00BD63AF"/>
    <w:rsid w:val="00BE35BE"/>
    <w:rsid w:val="00BE3F08"/>
    <w:rsid w:val="00BF7F06"/>
    <w:rsid w:val="00C01D01"/>
    <w:rsid w:val="00C133CA"/>
    <w:rsid w:val="00C21AF8"/>
    <w:rsid w:val="00C251B8"/>
    <w:rsid w:val="00C64E5E"/>
    <w:rsid w:val="00C67DA9"/>
    <w:rsid w:val="00C80B1C"/>
    <w:rsid w:val="00C86674"/>
    <w:rsid w:val="00C90A26"/>
    <w:rsid w:val="00CB2F64"/>
    <w:rsid w:val="00CC7FC1"/>
    <w:rsid w:val="00CD108B"/>
    <w:rsid w:val="00CE52CA"/>
    <w:rsid w:val="00CE6359"/>
    <w:rsid w:val="00CF45D3"/>
    <w:rsid w:val="00CF7248"/>
    <w:rsid w:val="00D17448"/>
    <w:rsid w:val="00D2027F"/>
    <w:rsid w:val="00D21495"/>
    <w:rsid w:val="00D220DB"/>
    <w:rsid w:val="00D22877"/>
    <w:rsid w:val="00D22EE5"/>
    <w:rsid w:val="00D3614E"/>
    <w:rsid w:val="00D44685"/>
    <w:rsid w:val="00D6624D"/>
    <w:rsid w:val="00D80D10"/>
    <w:rsid w:val="00D86340"/>
    <w:rsid w:val="00D91F73"/>
    <w:rsid w:val="00D92F29"/>
    <w:rsid w:val="00DA0349"/>
    <w:rsid w:val="00DA7996"/>
    <w:rsid w:val="00DB7063"/>
    <w:rsid w:val="00DC3E39"/>
    <w:rsid w:val="00DD197D"/>
    <w:rsid w:val="00DD2573"/>
    <w:rsid w:val="00DE0F70"/>
    <w:rsid w:val="00DE70E9"/>
    <w:rsid w:val="00DF09E4"/>
    <w:rsid w:val="00DF33A8"/>
    <w:rsid w:val="00DF3AF6"/>
    <w:rsid w:val="00DF7B5B"/>
    <w:rsid w:val="00E001F4"/>
    <w:rsid w:val="00E01194"/>
    <w:rsid w:val="00E04739"/>
    <w:rsid w:val="00E34A7C"/>
    <w:rsid w:val="00E53191"/>
    <w:rsid w:val="00E56D30"/>
    <w:rsid w:val="00E64AE0"/>
    <w:rsid w:val="00E667AB"/>
    <w:rsid w:val="00E75A9B"/>
    <w:rsid w:val="00E80CE9"/>
    <w:rsid w:val="00E91EAD"/>
    <w:rsid w:val="00ED0AA7"/>
    <w:rsid w:val="00ED6CBD"/>
    <w:rsid w:val="00EF1491"/>
    <w:rsid w:val="00EF1DC2"/>
    <w:rsid w:val="00F07ABA"/>
    <w:rsid w:val="00F110E3"/>
    <w:rsid w:val="00F152F0"/>
    <w:rsid w:val="00F31FAF"/>
    <w:rsid w:val="00F3234E"/>
    <w:rsid w:val="00F36CB1"/>
    <w:rsid w:val="00F37FD7"/>
    <w:rsid w:val="00F417EF"/>
    <w:rsid w:val="00F47752"/>
    <w:rsid w:val="00F81C0F"/>
    <w:rsid w:val="00F9296D"/>
    <w:rsid w:val="00FA4B6D"/>
    <w:rsid w:val="00FB290F"/>
    <w:rsid w:val="00FB5403"/>
    <w:rsid w:val="00FC473F"/>
    <w:rsid w:val="00FE4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1E4B058"/>
  <w15:chartTrackingRefBased/>
  <w15:docId w15:val="{D7C2635B-5C9A-F941-B7FC-EDB5A38C4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B940D4"/>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B940D4"/>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B940D4"/>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B940D4"/>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B940D4"/>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B940D4"/>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B940D4"/>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B940D4"/>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B940D4"/>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B940D4"/>
    <w:rPr>
      <w:rFonts w:ascii="Calibri" w:eastAsia="MS Gothic" w:hAnsi="Calibri"/>
      <w:b/>
      <w:bCs/>
      <w:color w:val="365F91"/>
      <w:sz w:val="28"/>
      <w:szCs w:val="28"/>
    </w:rPr>
  </w:style>
  <w:style w:type="character" w:customStyle="1" w:styleId="Heading2Char">
    <w:name w:val="Heading 2 Char"/>
    <w:link w:val="Heading2"/>
    <w:uiPriority w:val="9"/>
    <w:rsid w:val="00B940D4"/>
    <w:rPr>
      <w:rFonts w:ascii="Calibri" w:eastAsia="MS Gothic" w:hAnsi="Calibri"/>
      <w:b/>
      <w:bCs/>
      <w:color w:val="4F81BD"/>
      <w:sz w:val="26"/>
      <w:szCs w:val="26"/>
    </w:rPr>
  </w:style>
  <w:style w:type="character" w:customStyle="1" w:styleId="Heading3Char">
    <w:name w:val="Heading 3 Char"/>
    <w:link w:val="Heading3"/>
    <w:uiPriority w:val="9"/>
    <w:rsid w:val="00B940D4"/>
    <w:rPr>
      <w:rFonts w:ascii="Calibri" w:eastAsia="MS Gothic" w:hAnsi="Calibri"/>
      <w:b/>
      <w:bCs/>
      <w:color w:val="4F81BD"/>
      <w:sz w:val="22"/>
      <w:szCs w:val="22"/>
    </w:rPr>
  </w:style>
  <w:style w:type="character" w:customStyle="1" w:styleId="Heading4Char">
    <w:name w:val="Heading 4 Char"/>
    <w:link w:val="Heading4"/>
    <w:uiPriority w:val="9"/>
    <w:semiHidden/>
    <w:rsid w:val="00B940D4"/>
    <w:rPr>
      <w:rFonts w:ascii="Calibri" w:eastAsia="MS Gothic" w:hAnsi="Calibri"/>
      <w:b/>
      <w:bCs/>
      <w:i/>
      <w:iCs/>
      <w:color w:val="4F81BD"/>
      <w:sz w:val="22"/>
      <w:szCs w:val="22"/>
    </w:rPr>
  </w:style>
  <w:style w:type="character" w:customStyle="1" w:styleId="Heading5Char">
    <w:name w:val="Heading 5 Char"/>
    <w:link w:val="Heading5"/>
    <w:uiPriority w:val="9"/>
    <w:semiHidden/>
    <w:rsid w:val="00B940D4"/>
    <w:rPr>
      <w:rFonts w:ascii="Calibri" w:eastAsia="MS Gothic" w:hAnsi="Calibri"/>
      <w:color w:val="243F60"/>
      <w:sz w:val="22"/>
      <w:szCs w:val="22"/>
    </w:rPr>
  </w:style>
  <w:style w:type="character" w:customStyle="1" w:styleId="Heading6Char">
    <w:name w:val="Heading 6 Char"/>
    <w:link w:val="Heading6"/>
    <w:uiPriority w:val="9"/>
    <w:semiHidden/>
    <w:rsid w:val="00B940D4"/>
    <w:rPr>
      <w:rFonts w:ascii="Calibri" w:eastAsia="MS Gothic" w:hAnsi="Calibri"/>
      <w:i/>
      <w:iCs/>
      <w:color w:val="243F60"/>
      <w:sz w:val="22"/>
      <w:szCs w:val="22"/>
    </w:rPr>
  </w:style>
  <w:style w:type="character" w:customStyle="1" w:styleId="Heading7Char">
    <w:name w:val="Heading 7 Char"/>
    <w:link w:val="Heading7"/>
    <w:uiPriority w:val="9"/>
    <w:semiHidden/>
    <w:rsid w:val="00B940D4"/>
    <w:rPr>
      <w:rFonts w:ascii="Calibri" w:eastAsia="MS Gothic" w:hAnsi="Calibri"/>
      <w:i/>
      <w:iCs/>
      <w:color w:val="404040"/>
      <w:sz w:val="22"/>
      <w:szCs w:val="22"/>
    </w:rPr>
  </w:style>
  <w:style w:type="character" w:customStyle="1" w:styleId="Heading8Char">
    <w:name w:val="Heading 8 Char"/>
    <w:link w:val="Heading8"/>
    <w:uiPriority w:val="9"/>
    <w:semiHidden/>
    <w:rsid w:val="00B940D4"/>
    <w:rPr>
      <w:rFonts w:ascii="Calibri" w:eastAsia="MS Gothic" w:hAnsi="Calibri"/>
      <w:color w:val="4F81BD"/>
    </w:rPr>
  </w:style>
  <w:style w:type="character" w:customStyle="1" w:styleId="Heading9Char">
    <w:name w:val="Heading 9 Char"/>
    <w:link w:val="Heading9"/>
    <w:uiPriority w:val="9"/>
    <w:semiHidden/>
    <w:rsid w:val="00B940D4"/>
    <w:rPr>
      <w:rFonts w:ascii="Calibri" w:eastAsia="MS Gothic" w:hAnsi="Calibri"/>
      <w:i/>
      <w:iCs/>
      <w:color w:val="404040"/>
    </w:rPr>
  </w:style>
  <w:style w:type="paragraph" w:styleId="NoSpacing">
    <w:name w:val="No Spacing"/>
    <w:uiPriority w:val="1"/>
    <w:qFormat/>
    <w:rsid w:val="00B940D4"/>
    <w:rPr>
      <w:rFonts w:ascii="Cambria" w:eastAsia="MS Mincho" w:hAnsi="Cambria"/>
      <w:sz w:val="22"/>
      <w:szCs w:val="22"/>
    </w:rPr>
  </w:style>
  <w:style w:type="paragraph" w:styleId="Title">
    <w:name w:val="Title"/>
    <w:basedOn w:val="Normal"/>
    <w:next w:val="Normal"/>
    <w:link w:val="TitleChar"/>
    <w:uiPriority w:val="10"/>
    <w:qFormat/>
    <w:rsid w:val="00B940D4"/>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B940D4"/>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B940D4"/>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B940D4"/>
    <w:rPr>
      <w:rFonts w:ascii="Calibri" w:eastAsia="MS Gothic" w:hAnsi="Calibri"/>
      <w:i/>
      <w:iCs/>
      <w:color w:val="4F81BD"/>
      <w:spacing w:val="15"/>
      <w:sz w:val="24"/>
      <w:szCs w:val="24"/>
    </w:rPr>
  </w:style>
  <w:style w:type="paragraph" w:styleId="ListParagraph">
    <w:name w:val="List Paragraph"/>
    <w:basedOn w:val="Normal"/>
    <w:uiPriority w:val="34"/>
    <w:qFormat/>
    <w:rsid w:val="00B940D4"/>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B940D4"/>
    <w:rPr>
      <w:rFonts w:eastAsia="Calibri"/>
      <w:sz w:val="24"/>
      <w:szCs w:val="24"/>
      <w:lang w:eastAsia="ar-SA"/>
    </w:rPr>
  </w:style>
  <w:style w:type="paragraph" w:styleId="BodyText2">
    <w:name w:val="Body Text 2"/>
    <w:basedOn w:val="Normal"/>
    <w:link w:val="BodyText2Char"/>
    <w:uiPriority w:val="99"/>
    <w:unhideWhenUsed/>
    <w:rsid w:val="00B940D4"/>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B940D4"/>
    <w:rPr>
      <w:rFonts w:ascii="Cambria" w:eastAsia="MS Mincho" w:hAnsi="Cambria"/>
      <w:sz w:val="22"/>
      <w:szCs w:val="22"/>
    </w:rPr>
  </w:style>
  <w:style w:type="paragraph" w:styleId="BodyText3">
    <w:name w:val="Body Text 3"/>
    <w:basedOn w:val="Normal"/>
    <w:link w:val="BodyText3Char"/>
    <w:uiPriority w:val="99"/>
    <w:unhideWhenUsed/>
    <w:rsid w:val="00B940D4"/>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B940D4"/>
    <w:rPr>
      <w:rFonts w:ascii="Cambria" w:eastAsia="MS Mincho" w:hAnsi="Cambria"/>
      <w:sz w:val="16"/>
      <w:szCs w:val="16"/>
    </w:rPr>
  </w:style>
  <w:style w:type="paragraph" w:styleId="List2">
    <w:name w:val="List 2"/>
    <w:basedOn w:val="Normal"/>
    <w:uiPriority w:val="99"/>
    <w:unhideWhenUsed/>
    <w:rsid w:val="00B940D4"/>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B940D4"/>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B940D4"/>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B940D4"/>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B940D4"/>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B940D4"/>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B940D4"/>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B940D4"/>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B940D4"/>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B940D4"/>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B940D4"/>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B940D4"/>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B940D4"/>
    <w:rPr>
      <w:rFonts w:ascii="Courier" w:eastAsia="MS Mincho" w:hAnsi="Courier"/>
    </w:rPr>
  </w:style>
  <w:style w:type="paragraph" w:styleId="Quote">
    <w:name w:val="Quote"/>
    <w:basedOn w:val="Normal"/>
    <w:next w:val="Normal"/>
    <w:link w:val="QuoteChar"/>
    <w:uiPriority w:val="29"/>
    <w:qFormat/>
    <w:rsid w:val="00B940D4"/>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B940D4"/>
    <w:rPr>
      <w:rFonts w:ascii="Cambria" w:eastAsia="MS Mincho" w:hAnsi="Cambria"/>
      <w:i/>
      <w:iCs/>
      <w:color w:val="000000"/>
      <w:sz w:val="22"/>
      <w:szCs w:val="22"/>
    </w:rPr>
  </w:style>
  <w:style w:type="character" w:styleId="Strong">
    <w:name w:val="Strong"/>
    <w:uiPriority w:val="22"/>
    <w:qFormat/>
    <w:rsid w:val="00B940D4"/>
    <w:rPr>
      <w:b/>
      <w:bCs/>
    </w:rPr>
  </w:style>
  <w:style w:type="character" w:styleId="Emphasis">
    <w:name w:val="Emphasis"/>
    <w:uiPriority w:val="20"/>
    <w:qFormat/>
    <w:rsid w:val="00B940D4"/>
    <w:rPr>
      <w:i/>
      <w:iCs/>
    </w:rPr>
  </w:style>
  <w:style w:type="paragraph" w:styleId="IntenseQuote">
    <w:name w:val="Intense Quote"/>
    <w:basedOn w:val="Normal"/>
    <w:next w:val="Normal"/>
    <w:link w:val="IntenseQuoteChar"/>
    <w:uiPriority w:val="30"/>
    <w:qFormat/>
    <w:rsid w:val="00B940D4"/>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B940D4"/>
    <w:rPr>
      <w:rFonts w:ascii="Cambria" w:eastAsia="MS Mincho" w:hAnsi="Cambria"/>
      <w:b/>
      <w:bCs/>
      <w:i/>
      <w:iCs/>
      <w:color w:val="4F81BD"/>
      <w:sz w:val="22"/>
      <w:szCs w:val="22"/>
    </w:rPr>
  </w:style>
  <w:style w:type="character" w:styleId="SubtleEmphasis">
    <w:name w:val="Subtle Emphasis"/>
    <w:uiPriority w:val="19"/>
    <w:qFormat/>
    <w:rsid w:val="00B940D4"/>
    <w:rPr>
      <w:i/>
      <w:iCs/>
      <w:color w:val="808080"/>
    </w:rPr>
  </w:style>
  <w:style w:type="character" w:styleId="IntenseEmphasis">
    <w:name w:val="Intense Emphasis"/>
    <w:uiPriority w:val="21"/>
    <w:qFormat/>
    <w:rsid w:val="00B940D4"/>
    <w:rPr>
      <w:b/>
      <w:bCs/>
      <w:i/>
      <w:iCs/>
      <w:color w:val="4F81BD"/>
    </w:rPr>
  </w:style>
  <w:style w:type="character" w:styleId="SubtleReference">
    <w:name w:val="Subtle Reference"/>
    <w:uiPriority w:val="31"/>
    <w:qFormat/>
    <w:rsid w:val="00B940D4"/>
    <w:rPr>
      <w:smallCaps/>
      <w:color w:val="C0504D"/>
      <w:u w:val="single"/>
    </w:rPr>
  </w:style>
  <w:style w:type="character" w:styleId="IntenseReference">
    <w:name w:val="Intense Reference"/>
    <w:uiPriority w:val="32"/>
    <w:qFormat/>
    <w:rsid w:val="00B940D4"/>
    <w:rPr>
      <w:b/>
      <w:bCs/>
      <w:smallCaps/>
      <w:color w:val="C0504D"/>
      <w:spacing w:val="5"/>
      <w:u w:val="single"/>
    </w:rPr>
  </w:style>
  <w:style w:type="character" w:styleId="BookTitle">
    <w:name w:val="Book Title"/>
    <w:uiPriority w:val="33"/>
    <w:qFormat/>
    <w:rsid w:val="00B940D4"/>
    <w:rPr>
      <w:b/>
      <w:bCs/>
      <w:smallCaps/>
      <w:spacing w:val="5"/>
    </w:rPr>
  </w:style>
  <w:style w:type="paragraph" w:styleId="TOCHeading">
    <w:name w:val="TOC Heading"/>
    <w:basedOn w:val="Heading1"/>
    <w:next w:val="Normal"/>
    <w:uiPriority w:val="39"/>
    <w:semiHidden/>
    <w:unhideWhenUsed/>
    <w:qFormat/>
    <w:rsid w:val="00B940D4"/>
    <w:pPr>
      <w:outlineLvl w:val="9"/>
    </w:pPr>
  </w:style>
  <w:style w:type="table" w:styleId="TableGrid">
    <w:name w:val="Table Grid"/>
    <w:basedOn w:val="TableNormal"/>
    <w:uiPriority w:val="59"/>
    <w:rsid w:val="00B940D4"/>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940D4"/>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B940D4"/>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B940D4"/>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B940D4"/>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B940D4"/>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B940D4"/>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B940D4"/>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B940D4"/>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B940D4"/>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B940D4"/>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B940D4"/>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940D4"/>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B940D4"/>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B940D4"/>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B940D4"/>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B940D4"/>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B940D4"/>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B940D4"/>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B940D4"/>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B940D4"/>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B940D4"/>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B940D4"/>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B940D4"/>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B940D4"/>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UnresolvedMention">
    <w:name w:val="Unresolved Mention"/>
    <w:uiPriority w:val="99"/>
    <w:semiHidden/>
    <w:unhideWhenUsed/>
    <w:rsid w:val="00B940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iona/Documents/TYS/Clients%20Word%20Files/Ryan%20Heller/Storyline%20-%20God%20Is%20My%20Elevat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Storyline - God Is My Elevator.dotx</Template>
  <TotalTime>9</TotalTime>
  <Pages>11</Pages>
  <Words>3579</Words>
  <Characters>20401</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23933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Heller</cp:lastModifiedBy>
  <cp:revision>4</cp:revision>
  <cp:lastPrinted>2022-12-07T18:00:00Z</cp:lastPrinted>
  <dcterms:created xsi:type="dcterms:W3CDTF">2023-03-01T18:35:00Z</dcterms:created>
  <dcterms:modified xsi:type="dcterms:W3CDTF">2023-03-01T23:50:00Z</dcterms:modified>
  <cp:category/>
</cp:coreProperties>
</file>